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D9343" w14:textId="028F78D2" w:rsidR="00B617AD" w:rsidRDefault="00B617AD" w:rsidP="00B617AD">
      <w:pPr>
        <w:pStyle w:val="Kop1"/>
        <w:rPr>
          <w:b/>
          <w:sz w:val="32"/>
          <w:szCs w:val="32"/>
        </w:rPr>
      </w:pPr>
      <w:r w:rsidRPr="00837B5F">
        <w:rPr>
          <w:sz w:val="32"/>
          <w:szCs w:val="32"/>
        </w:rPr>
        <w:t xml:space="preserve">Bijlage </w:t>
      </w:r>
      <w:bookmarkStart w:id="0" w:name="_GoBack"/>
      <w:bookmarkEnd w:id="0"/>
      <w:r w:rsidR="00BD78FB" w:rsidRPr="00837B5F">
        <w:rPr>
          <w:sz w:val="32"/>
          <w:szCs w:val="32"/>
        </w:rPr>
        <w:t>I</w:t>
      </w:r>
      <w:r w:rsidRPr="00837B5F">
        <w:rPr>
          <w:sz w:val="32"/>
          <w:szCs w:val="32"/>
        </w:rPr>
        <w:t xml:space="preserve"> </w:t>
      </w:r>
      <w:r w:rsidRPr="00837B5F">
        <w:rPr>
          <w:sz w:val="32"/>
          <w:szCs w:val="32"/>
        </w:rPr>
        <w:tab/>
        <w:t>Inschrijvingsstaat</w:t>
      </w:r>
    </w:p>
    <w:p w14:paraId="2837354D" w14:textId="77777777" w:rsidR="00B617AD" w:rsidRPr="00B617AD" w:rsidRDefault="00B617AD" w:rsidP="00B617AD">
      <w:pPr>
        <w:rPr>
          <w:rFonts w:ascii="Verdana" w:hAnsi="Verdana"/>
          <w:b/>
          <w:sz w:val="24"/>
          <w:szCs w:val="24"/>
        </w:rPr>
      </w:pPr>
    </w:p>
    <w:p w14:paraId="69049B25" w14:textId="77777777" w:rsidR="00B617AD" w:rsidRPr="00B617AD" w:rsidRDefault="00B617AD" w:rsidP="00B617AD">
      <w:pPr>
        <w:rPr>
          <w:rFonts w:ascii="Verdana" w:hAnsi="Verdana"/>
          <w:b/>
          <w:sz w:val="24"/>
          <w:szCs w:val="24"/>
        </w:rPr>
      </w:pPr>
      <w:r w:rsidRPr="00B617AD">
        <w:rPr>
          <w:rFonts w:ascii="Verdana" w:hAnsi="Verdana"/>
          <w:b/>
          <w:sz w:val="24"/>
          <w:szCs w:val="24"/>
        </w:rPr>
        <w:t>Behorend bij zaaknummer 31178667 Verkeerstellingen WNZ 2023-2025</w:t>
      </w:r>
    </w:p>
    <w:p w14:paraId="70C0C1EA" w14:textId="77777777" w:rsidR="00B617AD" w:rsidRDefault="00B617AD" w:rsidP="00B617AD"/>
    <w:p w14:paraId="110B1668" w14:textId="77777777" w:rsidR="00CB1B8C" w:rsidRPr="00915998" w:rsidRDefault="00CB1B8C" w:rsidP="00CB1B8C">
      <w:pPr>
        <w:rPr>
          <w:rFonts w:ascii="Verdana" w:hAnsi="Verdana"/>
          <w:szCs w:val="18"/>
        </w:rPr>
      </w:pPr>
      <w:r>
        <w:rPr>
          <w:rFonts w:ascii="Verdana" w:hAnsi="Verdana"/>
          <w:szCs w:val="18"/>
        </w:rPr>
        <w:t xml:space="preserve">Alle prijzen dienen exclusief BTW ingevuld te worden. </w:t>
      </w:r>
    </w:p>
    <w:p w14:paraId="110B1669" w14:textId="77777777" w:rsidR="00241548" w:rsidRDefault="00241548" w:rsidP="00241548"/>
    <w:p w14:paraId="110B166C" w14:textId="246D0B97" w:rsidR="00CB1B8C" w:rsidRDefault="00CB1B8C" w:rsidP="00CB1B8C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rFonts w:ascii="Verdana" w:hAnsi="Verdana"/>
          <w:szCs w:val="18"/>
          <w:lang w:val="nl-NL"/>
        </w:rPr>
      </w:pPr>
      <w:r>
        <w:rPr>
          <w:rFonts w:ascii="Verdana" w:hAnsi="Verdana"/>
          <w:szCs w:val="18"/>
          <w:lang w:val="nl-NL"/>
        </w:rPr>
        <w:t xml:space="preserve">Geplande locaties jaar </w:t>
      </w:r>
      <w:r w:rsidR="00DD57DD">
        <w:rPr>
          <w:rFonts w:ascii="Verdana" w:hAnsi="Verdana"/>
          <w:szCs w:val="18"/>
          <w:lang w:val="nl-NL"/>
        </w:rPr>
        <w:t>2023</w:t>
      </w:r>
    </w:p>
    <w:tbl>
      <w:tblPr>
        <w:tblW w:w="92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1"/>
        <w:gridCol w:w="1290"/>
        <w:gridCol w:w="1134"/>
        <w:gridCol w:w="988"/>
        <w:gridCol w:w="1361"/>
        <w:gridCol w:w="1134"/>
        <w:gridCol w:w="992"/>
      </w:tblGrid>
      <w:tr w:rsidR="00372134" w:rsidRPr="00347A7D" w14:paraId="110B1676" w14:textId="77777777" w:rsidTr="00E54866">
        <w:trPr>
          <w:trHeight w:val="307"/>
        </w:trPr>
        <w:tc>
          <w:tcPr>
            <w:tcW w:w="23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385F6A0" w14:textId="42617715" w:rsidR="008E79D9" w:rsidRDefault="00372134" w:rsidP="00372134">
            <w:pPr>
              <w:pStyle w:val="Kop1"/>
              <w:rPr>
                <w:sz w:val="18"/>
                <w:szCs w:val="18"/>
              </w:rPr>
            </w:pPr>
            <w:r w:rsidRPr="00724C6D">
              <w:rPr>
                <w:sz w:val="18"/>
                <w:szCs w:val="18"/>
              </w:rPr>
              <w:t xml:space="preserve">Diensten / </w:t>
            </w:r>
            <w:r w:rsidR="008E79D9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deel)producten: </w:t>
            </w:r>
          </w:p>
          <w:p w14:paraId="110B166D" w14:textId="10B04007" w:rsidR="00372134" w:rsidRPr="00724C6D" w:rsidRDefault="00372134" w:rsidP="00372134">
            <w:pPr>
              <w:pStyle w:val="Kop1"/>
              <w:rPr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0B166E" w14:textId="77777777" w:rsidR="00372134" w:rsidRPr="00C075A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Type locatie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0B166F" w14:textId="77777777" w:rsidR="00372134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Aantal</w:t>
            </w:r>
          </w:p>
          <w:p w14:paraId="110B1670" w14:textId="77777777" w:rsidR="00372134" w:rsidRPr="00C075A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proofErr w:type="spellStart"/>
            <w:r>
              <w:rPr>
                <w:rFonts w:ascii="Verdana" w:hAnsi="Verdana"/>
                <w:b/>
                <w:szCs w:val="18"/>
                <w:lang w:val="nl-NL"/>
              </w:rPr>
              <w:t>Waar-nemers</w:t>
            </w:r>
            <w:proofErr w:type="spellEnd"/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0B1671" w14:textId="77777777" w:rsidR="00372134" w:rsidRPr="006A3189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 w:rsidRPr="006A3189">
              <w:rPr>
                <w:rFonts w:ascii="Verdana" w:hAnsi="Verdana"/>
                <w:b/>
                <w:szCs w:val="18"/>
                <w:lang w:val="nl-NL"/>
              </w:rPr>
              <w:t xml:space="preserve">Aantal camera’s 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0B1672" w14:textId="77777777" w:rsidR="00372134" w:rsidRPr="00347A7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 xml:space="preserve">Aantal </w:t>
            </w:r>
            <w:proofErr w:type="spellStart"/>
            <w:r>
              <w:rPr>
                <w:rFonts w:ascii="Verdana" w:hAnsi="Verdana"/>
                <w:b/>
                <w:szCs w:val="18"/>
                <w:lang w:val="nl-NL"/>
              </w:rPr>
              <w:t>meet-apparatuur</w:t>
            </w:r>
            <w:proofErr w:type="spellEnd"/>
            <w:r>
              <w:rPr>
                <w:rFonts w:ascii="Verdana" w:hAnsi="Verdana"/>
                <w:b/>
                <w:szCs w:val="18"/>
                <w:lang w:val="nl-NL"/>
              </w:rPr>
              <w:t xml:space="preserve"> overig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10B1673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347A7D">
              <w:rPr>
                <w:rFonts w:ascii="Verdana" w:hAnsi="Verdana"/>
                <w:b/>
                <w:szCs w:val="18"/>
                <w:lang w:val="nl-NL"/>
              </w:rPr>
              <w:t>Kosten</w:t>
            </w:r>
            <w:r>
              <w:rPr>
                <w:rFonts w:ascii="Verdana" w:hAnsi="Verdana"/>
                <w:b/>
                <w:szCs w:val="18"/>
                <w:lang w:val="nl-NL"/>
              </w:rPr>
              <w:t xml:space="preserve"> per deel-product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0B1674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347A7D">
              <w:rPr>
                <w:rFonts w:ascii="Verdana" w:hAnsi="Verdana"/>
                <w:b/>
                <w:szCs w:val="18"/>
                <w:lang w:val="nl-NL"/>
              </w:rPr>
              <w:t>To</w:t>
            </w:r>
            <w:r>
              <w:rPr>
                <w:rFonts w:ascii="Verdana" w:hAnsi="Verdana"/>
                <w:b/>
                <w:szCs w:val="18"/>
                <w:lang w:val="nl-NL"/>
              </w:rPr>
              <w:t>taal  kosten per locatie</w:t>
            </w:r>
          </w:p>
        </w:tc>
      </w:tr>
      <w:tr w:rsidR="00372134" w:rsidRPr="00724C6D" w14:paraId="110B167F" w14:textId="77777777" w:rsidTr="00E54866">
        <w:tc>
          <w:tcPr>
            <w:tcW w:w="238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677" w14:textId="21A3DDE6" w:rsidR="00372134" w:rsidRPr="00E55A64" w:rsidRDefault="00DD57DD" w:rsidP="000D60B4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</w:t>
            </w:r>
            <w:r w:rsidR="00372134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826E31">
              <w:rPr>
                <w:rFonts w:ascii="Verdana" w:hAnsi="Verdana"/>
                <w:b/>
                <w:szCs w:val="18"/>
                <w:lang w:val="nl-NL"/>
              </w:rPr>
              <w:t>0</w:t>
            </w:r>
            <w:r w:rsidR="00372134" w:rsidRPr="00E55A64">
              <w:rPr>
                <w:rFonts w:ascii="Verdana" w:hAnsi="Verdana"/>
                <w:b/>
                <w:szCs w:val="18"/>
                <w:lang w:val="nl-NL"/>
              </w:rPr>
              <w:t xml:space="preserve">1 </w:t>
            </w:r>
          </w:p>
        </w:tc>
        <w:tc>
          <w:tcPr>
            <w:tcW w:w="129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110B1678" w14:textId="767DBFE6" w:rsidR="00372134" w:rsidRPr="00826E31" w:rsidRDefault="00826E31" w:rsidP="00826E3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  <w:szCs w:val="18"/>
                <w:lang w:val="nl-NL"/>
              </w:rPr>
            </w:pPr>
            <w:r>
              <w:rPr>
                <w:rFonts w:ascii="Verdana" w:hAnsi="Verdana"/>
                <w:color w:val="000000"/>
                <w:szCs w:val="18"/>
              </w:rPr>
              <w:t>Toe-/ afritten + hoofd-rijbaan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79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7A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7B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67C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67D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688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680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0B1681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82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83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84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685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686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691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689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0B168A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8B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8C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8D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68E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68F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69A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692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0B1693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94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95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96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697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698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6A3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69B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9C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9D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9E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9F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6A0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6A1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6AC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6A4" w14:textId="208D128A" w:rsidR="00372134" w:rsidRPr="00E55A64" w:rsidRDefault="00DD57DD" w:rsidP="00266832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</w:t>
            </w:r>
            <w:r w:rsidR="0037213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826E31">
              <w:rPr>
                <w:rFonts w:ascii="Verdana" w:hAnsi="Verdana"/>
                <w:b/>
                <w:szCs w:val="18"/>
                <w:lang w:val="nl-NL"/>
              </w:rPr>
              <w:t>0</w:t>
            </w:r>
            <w:r w:rsidR="00372134">
              <w:rPr>
                <w:rFonts w:ascii="Verdana" w:hAnsi="Verdana"/>
                <w:b/>
                <w:szCs w:val="18"/>
                <w:lang w:val="nl-NL"/>
              </w:rPr>
              <w:t>2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9DAFD0" w14:textId="77777777" w:rsidR="00826E31" w:rsidRDefault="00826E31" w:rsidP="00826E3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  <w:szCs w:val="18"/>
                <w:lang w:val="nl-NL"/>
              </w:rPr>
            </w:pPr>
            <w:r>
              <w:rPr>
                <w:rFonts w:ascii="Verdana" w:hAnsi="Verdana"/>
                <w:color w:val="000000"/>
                <w:szCs w:val="18"/>
              </w:rPr>
              <w:t>Kruispunt</w:t>
            </w:r>
          </w:p>
          <w:p w14:paraId="110B16A5" w14:textId="34AB6A8B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A6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A7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A8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6A9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6AA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6B5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6AD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0B16AE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AF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B0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B1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6B2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6B3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6BE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6B6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0B16B7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B8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B9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BA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6BB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6BC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6C7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6BF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0B16C0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C1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C2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C3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6C4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6C5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6D0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6C8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C9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CA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CB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CC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6CD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6CE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6D9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6D1" w14:textId="2DB0FFDE" w:rsidR="00372134" w:rsidRPr="00E55A64" w:rsidRDefault="00DD57DD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</w:t>
            </w:r>
            <w:r w:rsidR="00372134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826E31">
              <w:rPr>
                <w:rFonts w:ascii="Verdana" w:hAnsi="Verdana"/>
                <w:b/>
                <w:szCs w:val="18"/>
                <w:lang w:val="nl-NL"/>
              </w:rPr>
              <w:t>0</w:t>
            </w:r>
            <w:r w:rsidR="00372134">
              <w:rPr>
                <w:rFonts w:ascii="Verdana" w:hAnsi="Verdana"/>
                <w:b/>
                <w:szCs w:val="18"/>
                <w:lang w:val="nl-NL"/>
              </w:rPr>
              <w:t>3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6F5487" w14:textId="683BAA81" w:rsidR="00826E31" w:rsidRDefault="00826E31" w:rsidP="00826E3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  <w:szCs w:val="18"/>
                <w:lang w:val="nl-NL"/>
              </w:rPr>
            </w:pPr>
            <w:r>
              <w:rPr>
                <w:rFonts w:ascii="Verdana" w:hAnsi="Verdana"/>
                <w:color w:val="000000"/>
                <w:szCs w:val="18"/>
              </w:rPr>
              <w:t>Toe-/ afritten</w:t>
            </w:r>
          </w:p>
          <w:p w14:paraId="110B16D2" w14:textId="2E01E3B4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D3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D4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D5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6D6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6D7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6E2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6DA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0B16DB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DC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DD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DE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6DF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6E0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6EB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6E3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0B16E4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E5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E6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E7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6E8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6E9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6F4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6EC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0B16ED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EE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EF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F0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6F1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6F2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6FD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6F5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F6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F7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F8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6F9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6FA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6FB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110B1706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6FE" w14:textId="79A33A85" w:rsidR="00826E31" w:rsidRPr="00E55A64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>
              <w:rPr>
                <w:rFonts w:ascii="Verdana" w:hAnsi="Verdana"/>
                <w:b/>
                <w:szCs w:val="18"/>
                <w:lang w:val="nl-NL"/>
              </w:rPr>
              <w:t>04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F1F1AAF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Kruispunt</w:t>
            </w:r>
          </w:p>
          <w:p w14:paraId="110B16FF" w14:textId="30E71403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00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01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02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703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704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110B170F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707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0B1708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09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0A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0B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70C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70D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110B1718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710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0B1711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12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13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14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715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716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110B1721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719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0B171A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1B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1C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1D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71E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71F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110B172A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722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23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24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25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26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727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728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110B1733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72B" w14:textId="477DBA40" w:rsidR="00826E31" w:rsidRPr="00E55A64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>
              <w:rPr>
                <w:rFonts w:ascii="Verdana" w:hAnsi="Verdana"/>
                <w:b/>
                <w:szCs w:val="18"/>
                <w:lang w:val="nl-NL"/>
              </w:rPr>
              <w:t>05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0B172C" w14:textId="16D12C85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2D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2E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2F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730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731" w14:textId="77777777" w:rsidR="00826E31" w:rsidRPr="00724C6D" w:rsidRDefault="00826E31" w:rsidP="00826E31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73C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734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0B1735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36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37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38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739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73A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745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73D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0B173E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3F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40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41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742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743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74E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746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0B1747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48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49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4A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74B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74C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757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74F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50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51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52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53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754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755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760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758" w14:textId="13608C45" w:rsidR="00372134" w:rsidRPr="00E55A64" w:rsidRDefault="00DD57DD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</w:t>
            </w:r>
            <w:r w:rsidR="00372134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826E31">
              <w:rPr>
                <w:rFonts w:ascii="Verdana" w:hAnsi="Verdana"/>
                <w:b/>
                <w:szCs w:val="18"/>
                <w:lang w:val="nl-NL"/>
              </w:rPr>
              <w:t>0</w:t>
            </w:r>
            <w:r w:rsidR="00372134">
              <w:rPr>
                <w:rFonts w:ascii="Verdana" w:hAnsi="Verdana"/>
                <w:b/>
                <w:szCs w:val="18"/>
                <w:lang w:val="nl-NL"/>
              </w:rPr>
              <w:t>6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0B1759" w14:textId="52D83235" w:rsidR="00372134" w:rsidRPr="00724C6D" w:rsidRDefault="00826E31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color w:val="000000"/>
                <w:szCs w:val="18"/>
              </w:rPr>
              <w:t>Toe-/ afritten + hoofd-rijbaan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5A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5B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5C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75D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75E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769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761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0B1762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63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64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65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766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767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772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76A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0B176B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6C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6D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6E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76F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770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77B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773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0B1774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75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76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77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778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779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784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77C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7D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7E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7F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80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781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782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78D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785" w14:textId="69ABA7DF" w:rsidR="00372134" w:rsidRPr="00E55A64" w:rsidRDefault="00DD57DD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</w:t>
            </w:r>
            <w:r w:rsidR="00372134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826E31">
              <w:rPr>
                <w:rFonts w:ascii="Verdana" w:hAnsi="Verdana"/>
                <w:b/>
                <w:szCs w:val="18"/>
                <w:lang w:val="nl-NL"/>
              </w:rPr>
              <w:t>0</w:t>
            </w:r>
            <w:r w:rsidR="00372134">
              <w:rPr>
                <w:rFonts w:ascii="Verdana" w:hAnsi="Verdana"/>
                <w:b/>
                <w:szCs w:val="18"/>
                <w:lang w:val="nl-NL"/>
              </w:rPr>
              <w:t>7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0B1786" w14:textId="5BA5FF7F" w:rsidR="00372134" w:rsidRPr="00724C6D" w:rsidRDefault="00826E31" w:rsidP="00266832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87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88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89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78A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78B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796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78E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0B178F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90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91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92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793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794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79F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797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0B1798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99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9A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9B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79C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79D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7A8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7A0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0B17A1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A2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A3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A4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7A5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7A6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7B1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7A9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AA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AB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AC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AD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7AE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7AF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7BA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7B2" w14:textId="55F959DD" w:rsidR="00372134" w:rsidRPr="00E55A64" w:rsidRDefault="00DD57DD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</w:t>
            </w:r>
            <w:r w:rsidR="00372134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826E31">
              <w:rPr>
                <w:rFonts w:ascii="Verdana" w:hAnsi="Verdana"/>
                <w:b/>
                <w:szCs w:val="18"/>
                <w:lang w:val="nl-NL"/>
              </w:rPr>
              <w:t>0</w:t>
            </w:r>
            <w:r w:rsidR="00372134">
              <w:rPr>
                <w:rFonts w:ascii="Verdana" w:hAnsi="Verdana"/>
                <w:b/>
                <w:szCs w:val="18"/>
                <w:lang w:val="nl-NL"/>
              </w:rPr>
              <w:t>8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0B17B3" w14:textId="10D87753" w:rsidR="00372134" w:rsidRPr="00724C6D" w:rsidRDefault="00826E31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B4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B5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B6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7B7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7B8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7C3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7BB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0B17BC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BD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BE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BF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7C0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7C1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7CC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7C4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0B17C5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C6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C7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C8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7C9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7CA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7D5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7CD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0B17CE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CF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D0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D1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7D2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7D3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7DE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7D6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D7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D8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D9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DA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7DB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7DC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7E7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7DF" w14:textId="7830F59E" w:rsidR="00372134" w:rsidRPr="00E55A64" w:rsidRDefault="00DD57DD" w:rsidP="00266832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</w:t>
            </w:r>
            <w:r w:rsidR="00372134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826E31">
              <w:rPr>
                <w:rFonts w:ascii="Verdana" w:hAnsi="Verdana"/>
                <w:b/>
                <w:szCs w:val="18"/>
                <w:lang w:val="nl-NL"/>
              </w:rPr>
              <w:t>0</w:t>
            </w:r>
            <w:r w:rsidR="00372134">
              <w:rPr>
                <w:rFonts w:ascii="Verdana" w:hAnsi="Verdana"/>
                <w:b/>
                <w:szCs w:val="18"/>
                <w:lang w:val="nl-NL"/>
              </w:rPr>
              <w:t>9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0B17E0" w14:textId="6BAF8F4B" w:rsidR="00372134" w:rsidRPr="00724C6D" w:rsidRDefault="00826E31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E1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E2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E3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7E4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7E5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7F0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7E8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0B17E9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EA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EB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EC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7ED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7EE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7F9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7F1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0B17F2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F3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F4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F5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7F6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7F7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802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7FA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0B17FB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FC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FD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7FE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7FF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800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80B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803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04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05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06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07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808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809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814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E426854" w14:textId="77777777" w:rsidR="00E54866" w:rsidRDefault="00E54866" w:rsidP="008E48C3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</w:p>
          <w:p w14:paraId="110B180C" w14:textId="626455F4" w:rsidR="00372134" w:rsidRPr="00E55A64" w:rsidRDefault="00DD57DD" w:rsidP="008E48C3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lastRenderedPageBreak/>
              <w:t>2023</w:t>
            </w:r>
            <w:r w:rsidR="00372134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372134">
              <w:rPr>
                <w:rFonts w:ascii="Verdana" w:hAnsi="Verdana"/>
                <w:b/>
                <w:szCs w:val="18"/>
                <w:lang w:val="nl-NL"/>
              </w:rPr>
              <w:t>10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0B180D" w14:textId="122B785B" w:rsidR="00372134" w:rsidRPr="00724C6D" w:rsidRDefault="00826E31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color w:val="000000"/>
                <w:szCs w:val="18"/>
              </w:rPr>
              <w:lastRenderedPageBreak/>
              <w:t>Toe-/ afritten + hoofd-rijbaan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0E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0F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10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811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812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81D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815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0B1816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17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18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19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81A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81B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826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81E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0B181F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20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21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22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823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824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82F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827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0B1828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29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2A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2B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82C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82D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838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830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31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32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33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34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835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836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841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839" w14:textId="58C7EAF7" w:rsidR="00372134" w:rsidRPr="00E55A64" w:rsidRDefault="00DD57DD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</w:t>
            </w:r>
            <w:r w:rsidR="00372134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372134">
              <w:rPr>
                <w:rFonts w:ascii="Verdana" w:hAnsi="Verdana"/>
                <w:b/>
                <w:szCs w:val="18"/>
                <w:lang w:val="nl-NL"/>
              </w:rPr>
              <w:t>11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0B183A" w14:textId="4D055C17" w:rsidR="00372134" w:rsidRPr="00724C6D" w:rsidRDefault="0030599D" w:rsidP="008E48C3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3B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3C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3D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83E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83F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84A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842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0B1843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44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45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46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847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848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853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84B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0B184C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4D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4E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4F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850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851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85C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854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0B1855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56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57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58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859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85A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72134" w:rsidRPr="00724C6D" w14:paraId="110B1865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85D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5E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5F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60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861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862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863" w14:textId="77777777" w:rsidR="00372134" w:rsidRPr="00724C6D" w:rsidRDefault="00372134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755FE40D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F99088A" w14:textId="70D3EC61" w:rsidR="008E79D9" w:rsidRDefault="00DD57DD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</w:t>
            </w:r>
            <w:r w:rsidR="008E79D9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8E79D9">
              <w:rPr>
                <w:rFonts w:ascii="Verdana" w:hAnsi="Verdana"/>
                <w:b/>
                <w:szCs w:val="18"/>
                <w:lang w:val="nl-NL"/>
              </w:rPr>
              <w:t>12</w:t>
            </w:r>
          </w:p>
        </w:tc>
        <w:tc>
          <w:tcPr>
            <w:tcW w:w="129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CE99B6F" w14:textId="6539401C" w:rsidR="008E79D9" w:rsidRPr="00724C6D" w:rsidRDefault="0030599D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CAA33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A14D6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E12F5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4A2A35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241E7A1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530C5A82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FBD5AA0" w14:textId="6C0A825D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E4A8D28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6285F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7B37C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D4FF9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F01D893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4DE666E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73AD73DF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9D4A26D" w14:textId="042BE937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D680949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91F9F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ED208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4A62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6CE6467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6EE6BE1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0684BE9B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B5963A4" w14:textId="15D979DC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F507727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7CE49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1AC6D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08647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09BF981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ABFAE0B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7F52C58E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9E29630" w14:textId="41608140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A89B69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EDB2B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ADA2A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0330F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59389F6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8206F18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7CEF5ABB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AC007B2" w14:textId="63046580" w:rsidR="008E79D9" w:rsidRDefault="00DD57DD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</w:t>
            </w:r>
            <w:r w:rsidR="008E79D9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8E79D9">
              <w:rPr>
                <w:rFonts w:ascii="Verdana" w:hAnsi="Verdana"/>
                <w:b/>
                <w:szCs w:val="18"/>
                <w:lang w:val="nl-NL"/>
              </w:rPr>
              <w:t>13</w:t>
            </w:r>
          </w:p>
        </w:tc>
        <w:tc>
          <w:tcPr>
            <w:tcW w:w="129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73F41865" w14:textId="3671B963" w:rsidR="008E79D9" w:rsidRPr="00724C6D" w:rsidRDefault="00826E31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color w:val="000000"/>
                <w:szCs w:val="18"/>
              </w:rPr>
              <w:t>Toe-/ afritten + hoofd-rijbaan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8C7A2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F9640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3ED96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49E999D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377FB46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4C4F95BB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1DCF8F0" w14:textId="149851FE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546F683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BEBF0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722B1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AA53D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C71CCD5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4CBDFA4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10F6AFAE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1D8E5EF" w14:textId="328E48BA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F9AE41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EE8CE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5F4AF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8D337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1EB9F5A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74D0647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4B1CC00B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B2A67AC" w14:textId="1788DE0A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D801F5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FF0FD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D03B6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422E0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9AC956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D2AB98A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6F4F42A8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47D362E" w14:textId="78BAF0A2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2944D57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D926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258C6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49932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B45D0E7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06C2189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178B2EB4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288B5B8" w14:textId="719F9D4A" w:rsidR="008E79D9" w:rsidRDefault="00DD57DD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</w:t>
            </w:r>
            <w:r w:rsidR="008E79D9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8E79D9">
              <w:rPr>
                <w:rFonts w:ascii="Verdana" w:hAnsi="Verdana"/>
                <w:b/>
                <w:szCs w:val="18"/>
                <w:lang w:val="nl-NL"/>
              </w:rPr>
              <w:t>14</w:t>
            </w:r>
          </w:p>
        </w:tc>
        <w:tc>
          <w:tcPr>
            <w:tcW w:w="129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1AFFC4E" w14:textId="48BA4F0F" w:rsidR="008E79D9" w:rsidRPr="00724C6D" w:rsidRDefault="0030599D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F1979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11F55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BDAB0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75197D5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03AB6FE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2D85D973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C774D72" w14:textId="5F80D996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7E2E7CD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3980F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D6990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7ABA7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4E106B3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7CAE37C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0B63E7EF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1C2A87C" w14:textId="6D282D13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3C6614F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FD962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35B97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DABA3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1E68C0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9A5741A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743BAB1C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DD507E0" w14:textId="39562D16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9BCB48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257C2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D75B6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97E7E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16642A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A0D8887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15AA1C5A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6D23174" w14:textId="3A0C7025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C03629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AA907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314D6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31E6D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5301E2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E7BFD1E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52195051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3195EF" w14:textId="7F0FA197" w:rsidR="008E79D9" w:rsidRDefault="00DD57DD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</w:t>
            </w:r>
            <w:r w:rsidR="008E79D9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8E79D9">
              <w:rPr>
                <w:rFonts w:ascii="Verdana" w:hAnsi="Verdana"/>
                <w:b/>
                <w:szCs w:val="18"/>
                <w:lang w:val="nl-NL"/>
              </w:rPr>
              <w:t>15</w:t>
            </w:r>
          </w:p>
        </w:tc>
        <w:tc>
          <w:tcPr>
            <w:tcW w:w="129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7C51981C" w14:textId="6876EEC3" w:rsidR="008E79D9" w:rsidRPr="00724C6D" w:rsidRDefault="0030599D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56367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362B9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F3A29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E970066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F72A2A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43673986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32B77C" w14:textId="7909DE30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4B5FB7E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DFCE5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BBB26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79877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10EA25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FF349E8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48F5F017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3B78DAF" w14:textId="0A9DCCEE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3C33795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83423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4D080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F714D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61A8DA9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3B95B72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60CC8938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22F6782" w14:textId="62CB72BE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FA2A996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0C4A6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4E71B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29F45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A54F734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89C5743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6A1012B5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081A7A5" w14:textId="05AA9AAD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9091B1D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21963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4D80F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1A345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317684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29C87BD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41ED9A2B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C699ED5" w14:textId="6B96DCFB" w:rsidR="008E79D9" w:rsidRDefault="00DD57DD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</w:t>
            </w:r>
            <w:r w:rsidR="008E79D9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8E79D9">
              <w:rPr>
                <w:rFonts w:ascii="Verdana" w:hAnsi="Verdana"/>
                <w:b/>
                <w:szCs w:val="18"/>
                <w:lang w:val="nl-NL"/>
              </w:rPr>
              <w:t>16</w:t>
            </w:r>
          </w:p>
        </w:tc>
        <w:tc>
          <w:tcPr>
            <w:tcW w:w="129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AFF5554" w14:textId="5CB7FD55" w:rsidR="008E79D9" w:rsidRPr="00724C6D" w:rsidRDefault="0030599D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Volledig knooppunt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94C69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52A44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34F89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6F3CFF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E83D0CA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07394609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4C55E3A" w14:textId="5DDDE2AC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2BC9556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9DBE9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6410C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A6D88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9F8E421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C54AB37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29C60484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4ACD8AA" w14:textId="244DD1B4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600E7EB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E0D5E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3B7AD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A2A4E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A05F6F6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1E00254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5BE1EEEA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01AD89E" w14:textId="5872AB79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0F509E1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8C678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2B93D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95C96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661B10C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CD1E8EF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7BFCB7BB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42DCF0B" w14:textId="42292CEE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C6CAB90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EB9F5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0D595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E660E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21E1861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79A0D4A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713ADF1B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399D18B" w14:textId="41C6D824" w:rsidR="008E79D9" w:rsidRDefault="00DD57DD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</w:t>
            </w:r>
            <w:r w:rsidR="008E79D9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8E79D9">
              <w:rPr>
                <w:rFonts w:ascii="Verdana" w:hAnsi="Verdana"/>
                <w:b/>
                <w:szCs w:val="18"/>
                <w:lang w:val="nl-NL"/>
              </w:rPr>
              <w:t>17</w:t>
            </w:r>
          </w:p>
        </w:tc>
        <w:tc>
          <w:tcPr>
            <w:tcW w:w="129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6F08C2BF" w14:textId="1A369B51" w:rsidR="008E79D9" w:rsidRPr="00724C6D" w:rsidRDefault="0030599D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3FFF7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F73D6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B88B1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2A7F817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0E58C0F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3A4EB3A4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3ACC58B" w14:textId="771CE74E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6232602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603A0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5F65A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8C3D2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6FD2310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836D324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11A8A48C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2FB4E37" w14:textId="2AE28908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F46594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9B130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F50C8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AFA66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34EAB4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41CD873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49ED87B8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F21BD56" w14:textId="4FAFCEBF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C697F8E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F5969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5B70F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C90D8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7D7282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79E9601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59BF45AB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6784F5A" w14:textId="269B633C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089092A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13F16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E1CFD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AE242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F8701B3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9591675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18FBE2E1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FBB3D57" w14:textId="024BF311" w:rsidR="008E79D9" w:rsidRDefault="00DD57DD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</w:t>
            </w:r>
            <w:r w:rsidR="008E79D9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8E79D9">
              <w:rPr>
                <w:rFonts w:ascii="Verdana" w:hAnsi="Verdana"/>
                <w:b/>
                <w:szCs w:val="18"/>
                <w:lang w:val="nl-NL"/>
              </w:rPr>
              <w:t>18</w:t>
            </w:r>
          </w:p>
        </w:tc>
        <w:tc>
          <w:tcPr>
            <w:tcW w:w="129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D2D2D31" w14:textId="1CE20CED" w:rsidR="008E79D9" w:rsidRPr="00724C6D" w:rsidRDefault="0030599D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B6A92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43E9A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27270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9ECFA04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34068A9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18405ABF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A21C269" w14:textId="3FF72EE0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C2BE2E0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B9613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9238E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5D174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014B4D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6B27BB3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1450DE51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37B85B4" w14:textId="08CE0EB6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4C54160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9EACB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175AB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BE7C7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627A225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9845229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15704872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FAC34FD" w14:textId="64170C98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C79B3AA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E4E03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386FC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E265F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EA2E685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A727E9D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214278FC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D69CBDC" w14:textId="634B1110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EBEA789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E3333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EEBE4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C64CB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39386DB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DA9417F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31503559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1233F3F" w14:textId="3023B2F8" w:rsidR="008E79D9" w:rsidRDefault="00DD57DD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</w:t>
            </w:r>
            <w:r w:rsidR="008E79D9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8E79D9">
              <w:rPr>
                <w:rFonts w:ascii="Verdana" w:hAnsi="Verdana"/>
                <w:b/>
                <w:szCs w:val="18"/>
                <w:lang w:val="nl-NL"/>
              </w:rPr>
              <w:t>19</w:t>
            </w:r>
          </w:p>
        </w:tc>
        <w:tc>
          <w:tcPr>
            <w:tcW w:w="129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703E427A" w14:textId="1FB5BC1C" w:rsidR="008E79D9" w:rsidRPr="00724C6D" w:rsidRDefault="00826E31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color w:val="000000"/>
                <w:szCs w:val="18"/>
              </w:rPr>
              <w:t>Toe-/ afritten + hoofd-rijbaan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9466C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F59B3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1846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0CECCD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8E5573B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43F28119" w14:textId="77777777" w:rsidTr="00E5486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70872B96" w14:textId="2BA728E7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A01E32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B30BA6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D2D4F1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400248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29A4712E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496B034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365D9009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DCF4B60" w14:textId="46D8F51E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7546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B845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37F6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ACCF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55763D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AA5D15C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5C09C8B2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C9E022" w14:textId="0C405984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6945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4BA3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A8AB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9D16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F71D4D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02BD14F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7C779E08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4F3CB90" w14:textId="1BB6D9B9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4953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D249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3242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CB7F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717F7C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F34824D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4B1CF79A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DFA53A9" w14:textId="4440F3FE" w:rsidR="008E79D9" w:rsidRDefault="00DD57DD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</w:t>
            </w:r>
            <w:r w:rsidR="008E79D9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8E79D9">
              <w:rPr>
                <w:rFonts w:ascii="Verdana" w:hAnsi="Verdana"/>
                <w:b/>
                <w:szCs w:val="18"/>
                <w:lang w:val="nl-NL"/>
              </w:rPr>
              <w:t>20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4F23" w14:textId="4B53117B" w:rsidR="008E79D9" w:rsidRPr="00724C6D" w:rsidRDefault="0030599D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DC44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DB6C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72FD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2C0297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86C3AEA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7FF387E8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1411DF" w14:textId="4738E7F6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6AA9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9648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2D8A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B178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D01420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1A0C6B3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4DE3BA92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EFA9A3B" w14:textId="6D27B396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93FD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207C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0B23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329A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0A2593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65033E6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270BF1FB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75F137" w14:textId="27217EED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7E9B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DFEB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0B85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BC4B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214DF5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3B87923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257C7D86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F6CFE1" w14:textId="4B0F0045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E22D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A082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4BA1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465E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B246B0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94E8CCE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6BB822BB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86AB138" w14:textId="24D5B016" w:rsidR="008E79D9" w:rsidRDefault="00DD57DD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</w:t>
            </w:r>
            <w:r w:rsidR="008E79D9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8E79D9">
              <w:rPr>
                <w:rFonts w:ascii="Verdana" w:hAnsi="Verdana"/>
                <w:b/>
                <w:szCs w:val="18"/>
                <w:lang w:val="nl-NL"/>
              </w:rPr>
              <w:t>21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74C9" w14:textId="017AB70F" w:rsidR="008E79D9" w:rsidRPr="00724C6D" w:rsidRDefault="0030599D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Kruispunt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E26B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DA78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0D42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1EAAEE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49037C4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5297836A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55D200D" w14:textId="7367B5EE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5D93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BBDA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5FCD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31DC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C59E76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25CF107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775F8389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7176C22" w14:textId="6CBB6A63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4FC2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A59B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2D3D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2F70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D6B0F4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44F759C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6A1197A6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2705673" w14:textId="6CED4CC7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41B5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A4FC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FE0F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6D3A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551393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8DCCF83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02EC0629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7FC6A32" w14:textId="66A74F06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F61A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198B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91A8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C1A8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1A2BF6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F1565B7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24A78AB7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75C08CC" w14:textId="1B824388" w:rsidR="008E79D9" w:rsidRDefault="00DD57DD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lastRenderedPageBreak/>
              <w:t>2023</w:t>
            </w:r>
            <w:r w:rsidR="008E79D9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8E79D9">
              <w:rPr>
                <w:rFonts w:ascii="Verdana" w:hAnsi="Verdana"/>
                <w:b/>
                <w:szCs w:val="18"/>
                <w:lang w:val="nl-NL"/>
              </w:rPr>
              <w:t>22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634F" w14:textId="066E5F4E" w:rsidR="008E79D9" w:rsidRPr="00724C6D" w:rsidRDefault="0030599D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Kruispunt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A870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A941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F0EB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F613BA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A5FB4CA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716E6892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367B3F2" w14:textId="6A4DFC7E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2F64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FF80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81D4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81EC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453339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FCAC82F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705CF750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5D95AD" w14:textId="4CDC6BE1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CFDB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05BD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DCD5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A18F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30BE0B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7F796B1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7D3A74F3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FDAA58E" w14:textId="3F23651D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1A38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A3D2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8216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54D1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B2B310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68C3E2E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4027E24C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036148" w14:textId="4BEAE339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E484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823C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E8F2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921C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E1224D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3EDAD8E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1106B527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E115878" w14:textId="27C25D15" w:rsidR="008E79D9" w:rsidRDefault="00DD57DD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</w:t>
            </w:r>
            <w:r w:rsidR="008E79D9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8E79D9">
              <w:rPr>
                <w:rFonts w:ascii="Verdana" w:hAnsi="Verdana"/>
                <w:b/>
                <w:szCs w:val="18"/>
                <w:lang w:val="nl-NL"/>
              </w:rPr>
              <w:t>23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BE72" w14:textId="6B8B596D" w:rsidR="008E79D9" w:rsidRPr="00724C6D" w:rsidRDefault="0030599D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Kruispunt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6DD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11E6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4E36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C66D85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D646F17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0994A642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10A3B1" w14:textId="0BAD1913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A47B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BABB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6CAE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1365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98EEC5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A0CD6AD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07D2780F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DC1F1F" w14:textId="0AA79864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AB8D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F80B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A432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0912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7001EF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A06F42E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5BD11360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F46CB6" w14:textId="5A8DE76E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846B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D1EA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DE10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06C6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3C9040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576DB8A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E79D9" w:rsidRPr="00724C6D" w14:paraId="09C3DC8A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7AE6439" w14:textId="10F43C28" w:rsidR="008E79D9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DEB0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C2B4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5925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AD8A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6E83D1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1C3A5FE" w14:textId="77777777" w:rsidR="008E79D9" w:rsidRPr="00724C6D" w:rsidRDefault="008E79D9" w:rsidP="008E79D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7ADFCF06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FF1FFDB" w14:textId="0DAFBB53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2023-24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12EC6" w14:textId="7057439A" w:rsidR="00826E31" w:rsidRPr="00724C6D" w:rsidRDefault="0030599D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Kruispunt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674D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DB1A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3E07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7D5441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61626EA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60487705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CA8E48" w14:textId="705225DE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142D7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EE1F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080F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F765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39D6A0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3EB988E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6FED9D5C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AEB55D1" w14:textId="09BAC8E3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833A7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69E8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B3C3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0872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76D7A1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C3B09A4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65F90FB5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3C33641" w14:textId="1EDC8E63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053CCB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2823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B23D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9ABD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291090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C6D3E3A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48CB4126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CC26D6" w14:textId="388F268C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D54E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EAF3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4F69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2E9C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4AEABF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01C4D39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2D27568D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C9549BA" w14:textId="2E3194ED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2023-25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A31D2" w14:textId="7E12B60C" w:rsidR="00826E31" w:rsidRPr="00724C6D" w:rsidRDefault="0030599D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Kruispunt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298B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94AF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D996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102B6D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85EEFEE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02BB6D61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EE78A23" w14:textId="6B5FCCA5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AB4BB6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6DA5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1553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0ECF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4EE634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FE22BE9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20D5B5AA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87B699" w14:textId="41A6FE58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74E845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6CFF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2284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FE6A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7207E5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9A5986F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17002098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C940FE" w14:textId="7AEF17D8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CF0120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12F3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C474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5741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DB2C88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3484807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0917E730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508A20E" w14:textId="750CCFE9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B39A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DD7C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9CEA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7FB3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FF9C78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3226209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4B61BCE5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256C719" w14:textId="264CB24D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>
              <w:rPr>
                <w:rFonts w:ascii="Verdana" w:hAnsi="Verdana"/>
                <w:b/>
                <w:szCs w:val="18"/>
                <w:lang w:val="nl-NL"/>
              </w:rPr>
              <w:t>26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0FB27" w14:textId="20A6158E" w:rsidR="00826E31" w:rsidRDefault="0030599D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Volledig knooppunt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BE64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D726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97F4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7372F5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A0E2301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42688CCD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9CBE48D" w14:textId="3FEE6FE3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BF3ED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AADB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72A5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EAAC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65B44E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BC2FCC9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1A2494E1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2155DC" w14:textId="0870343D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E7BAA0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86EF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4D94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D693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887489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8EB68EA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26D0E98D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B7580D" w14:textId="379C9460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B9E873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7C2F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1362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5731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E5BC4F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075EB4E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444A1332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D9363A" w14:textId="68CF3CC1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39B1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2759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5879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FD51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76BA81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2DDDBE7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4B982C8A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9669107" w14:textId="6D9382DB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>
              <w:rPr>
                <w:rFonts w:ascii="Verdana" w:hAnsi="Verdana"/>
                <w:b/>
                <w:szCs w:val="18"/>
                <w:lang w:val="nl-NL"/>
              </w:rPr>
              <w:t>27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67A0E" w14:textId="5BD3FB45" w:rsidR="00826E31" w:rsidRDefault="0030599D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53FC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CFC6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C7FC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B2B522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5DBC819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569C87A2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475DF6" w14:textId="4E0C3F52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C933D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6227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4796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2208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004CE4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C92CBAC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24F7F047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72BC5C5" w14:textId="56C99C19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F06A9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510C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00E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39DB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1A4833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D508480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594DA6FC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3C99A9D" w14:textId="130BFA60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D6588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ECD7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FD86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DC9E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345233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34215DD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2BC1445B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26BD1F" w14:textId="3068249C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34FD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A8E0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607C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36FD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BA3565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89F20FD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0A2A5F19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3D611E1" w14:textId="34C1B1A0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>
              <w:rPr>
                <w:rFonts w:ascii="Verdana" w:hAnsi="Verdana"/>
                <w:b/>
                <w:szCs w:val="18"/>
                <w:lang w:val="nl-NL"/>
              </w:rPr>
              <w:t>28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8D150" w14:textId="505B4137" w:rsidR="00826E31" w:rsidRDefault="0030599D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A51C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DBBD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E72F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27C3EE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7942A5E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148400F7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7D8E44B" w14:textId="2725C4D8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BB1891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4E50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3286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01E5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3B5F0B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3BA1353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061ADBD3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47CC0C3" w14:textId="4F6FE0D4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BB070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89FD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6576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1C56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4ED920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EC663C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3207EB6C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B609AFD" w14:textId="74DF5F61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26A7E3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9059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7ADB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D2D8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D34D30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944DE11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7F165435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07A022" w14:textId="16A96B92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20A6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7A84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D752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3591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24A7CF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A468983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262CA881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65B106D" w14:textId="7D2AD8EB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>
              <w:rPr>
                <w:rFonts w:ascii="Verdana" w:hAnsi="Verdana"/>
                <w:b/>
                <w:szCs w:val="18"/>
                <w:lang w:val="nl-NL"/>
              </w:rPr>
              <w:t>29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921E29" w14:textId="3AD34D3E" w:rsidR="00826E31" w:rsidRDefault="0030599D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Volledig knooppunt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C869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42DC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95CF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3126A1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AA3BA3D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059855CA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94F0888" w14:textId="401FD058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719BA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E9FC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343A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5A13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EB9646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2F0A937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6FFE08EF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D4A6775" w14:textId="7FA9ADC9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6FE4B8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525E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ACBA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2779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8C26E0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EBC11A6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11C0E12C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497A528" w14:textId="2F8B00E5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7F8A6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E1BA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8C4A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C60E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06D264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AC20EDC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1B9FDEDC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E04356" w14:textId="5F3564CD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168E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1708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78C1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5EB5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18EA05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8D6985C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7D86AC18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5F9ED1B" w14:textId="6040EFE3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>
              <w:rPr>
                <w:rFonts w:ascii="Verdana" w:hAnsi="Verdana"/>
                <w:b/>
                <w:szCs w:val="18"/>
                <w:lang w:val="nl-NL"/>
              </w:rPr>
              <w:t>30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09D2D0" w14:textId="318C9C0F" w:rsidR="00826E31" w:rsidRDefault="0030599D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63A1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112C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9E3A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25D75C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6C3B86A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36DB94F9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C42590" w14:textId="20EEDFB0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E1E7D8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1DD6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88CF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66E2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C5C557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3308142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4DCA464C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B0D7763" w14:textId="63F7C24D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9E304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BFF6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F9FD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2C89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EE6480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5926F72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25B9382C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41F6816" w14:textId="4DACB990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E8F0D4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D0E1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15BE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D0DE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70D359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6690388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7D999635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29BEFFF" w14:textId="08247920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D58A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E90C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49FF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B746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E9A0D1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CCB4818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6756CD08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3E746E4" w14:textId="2E3C0441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>
              <w:rPr>
                <w:rFonts w:ascii="Verdana" w:hAnsi="Verdana"/>
                <w:b/>
                <w:szCs w:val="18"/>
                <w:lang w:val="nl-NL"/>
              </w:rPr>
              <w:t>31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7451D" w14:textId="0A22ABB6" w:rsidR="00826E31" w:rsidRDefault="0030599D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proofErr w:type="spellStart"/>
            <w:r>
              <w:rPr>
                <w:rFonts w:ascii="Verdana" w:hAnsi="Verdana"/>
                <w:szCs w:val="18"/>
                <w:lang w:val="nl-NL"/>
              </w:rPr>
              <w:t>Verkeers-plein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2A6D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569E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95A9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FC38F4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C21CA32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7DFA6F90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22AA448" w14:textId="0B96EFD6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ED4016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7557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736E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2139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4E4E83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626EA61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2EFFE31C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1359337" w14:textId="29B87D65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5D7766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7CC3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36A7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A193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05565F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CF6FC7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0E892D44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F735E7A" w14:textId="3F9A559B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FC2D7D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CC9C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38FD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2438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4837D0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D91D444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35919E84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EF79050" w14:textId="2E7B064C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5103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B4FB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F9AC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F1F6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C81FDE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B7B55A6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51C2B2E7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7DEB2CA" w14:textId="4EA03C0D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>
              <w:rPr>
                <w:rFonts w:ascii="Verdana" w:hAnsi="Verdana"/>
                <w:b/>
                <w:szCs w:val="18"/>
                <w:lang w:val="nl-NL"/>
              </w:rPr>
              <w:t>32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DBB95" w14:textId="459B2045" w:rsidR="00826E31" w:rsidRDefault="0030599D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38EA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5787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ACE3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4547F3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5E5F3B2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3463B4CE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DFE9AA5" w14:textId="701C0D9D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F663D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F1C7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1AEF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3325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C1DC3F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02B3382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4A4300D8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59A5AEC" w14:textId="07843F0E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9EEEAA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F547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9902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B100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312D96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3AE8C24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62FB9B53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53AE2D2" w14:textId="6982A880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1C5E58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1774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3E7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7B03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11F09D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E489EAA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4008F2BF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FAF1C65" w14:textId="325571FD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0EFB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872E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BAF0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711D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363CFA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ACE1BB0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4AF687CF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BEC971" w14:textId="618AA69C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>
              <w:rPr>
                <w:rFonts w:ascii="Verdana" w:hAnsi="Verdana"/>
                <w:b/>
                <w:szCs w:val="18"/>
                <w:lang w:val="nl-NL"/>
              </w:rPr>
              <w:t>33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2D48F" w14:textId="38D04714" w:rsidR="00826E31" w:rsidRDefault="0030599D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6112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B167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894B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36EA06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DBCB19B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31B3AE34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FF2C2EB" w14:textId="552EDEB3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2C5C27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3982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F515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240E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712FD5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044FD3C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0BAF5798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730F599" w14:textId="60C0193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ABB75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5F49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16AA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3280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1A41EC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55FEA61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7610D976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B16C9DE" w14:textId="7F737C46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B26EF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7E36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99DC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6843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4695ED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9F278CB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2CD58660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5C915DA" w14:textId="1690EC5E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02BF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15DA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3C70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7246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4CBC40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FDEAE67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3F805438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FD38937" w14:textId="42EB390F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lastRenderedPageBreak/>
              <w:t>2023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>
              <w:rPr>
                <w:rFonts w:ascii="Verdana" w:hAnsi="Verdana"/>
                <w:b/>
                <w:szCs w:val="18"/>
                <w:lang w:val="nl-NL"/>
              </w:rPr>
              <w:t>34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3EA3C" w14:textId="6409875F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color w:val="000000"/>
                <w:szCs w:val="18"/>
              </w:rPr>
              <w:t>Toe-/ afritten + hoofd-rijbaan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BED1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0230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AFFE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4AAB31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79663D2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2D45E908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9F31148" w14:textId="6E09B3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EACB26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6266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A49D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18C4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7DE93F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16A121F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0AEA673D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7F11B0C" w14:textId="5D87583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792CC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641D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9BBB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DB1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3ED117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EE82543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4B1DB375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082BAB6" w14:textId="4D7A6359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41AF30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7A76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D948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85E3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710A11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59BF549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5BDF148B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3DFB7D9" w14:textId="18240B4A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DEC5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E45C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917D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29C0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2F6D36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07D8EE1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4CCB478B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A221114" w14:textId="11E15201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>
              <w:rPr>
                <w:rFonts w:ascii="Verdana" w:hAnsi="Verdana"/>
                <w:b/>
                <w:szCs w:val="18"/>
                <w:lang w:val="nl-NL"/>
              </w:rPr>
              <w:t>35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F6032F" w14:textId="04DE43E7" w:rsidR="00826E31" w:rsidRDefault="0030599D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FBFD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F18D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837E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9F4760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881F61C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196EEE7A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836B03F" w14:textId="4FBF7B63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1410D8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EB88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C208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900A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888F06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5E3A648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0E013D59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3A9EC0" w14:textId="609B42EA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E9024A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C938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383F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86A1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8C9BBD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63F85EA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56BAF4D4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805F37" w14:textId="5D4F3D3C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1A5D5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C8F3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F3C3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3F60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A04747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5DB3CDE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21272F9E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7256CE4" w14:textId="775A790B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3461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4700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BC12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B5AF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62EECB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B6F8AA9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1A5761C7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B43460" w14:textId="11A87279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>
              <w:rPr>
                <w:rFonts w:ascii="Verdana" w:hAnsi="Verdana"/>
                <w:b/>
                <w:szCs w:val="18"/>
                <w:lang w:val="nl-NL"/>
              </w:rPr>
              <w:t>36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A1CAB" w14:textId="6D19A1B8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color w:val="000000"/>
                <w:szCs w:val="18"/>
              </w:rPr>
              <w:t>Toe-/ afritten + hoofd-rijbaan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A523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0176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EC3A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75372D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FD2857A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03B82F82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5A0C83A" w14:textId="4C033351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2E41AC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2CD7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0747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FA19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ED599C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393AF47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7AAA12F1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B01578A" w14:textId="69A5A6ED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82154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3EFA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BDC8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8E01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588905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38D3153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08830321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9DF3D07" w14:textId="251BC71B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50CB0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78EE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16C1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D136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78026C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201C22D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64527D4A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0B37AC3" w14:textId="4B9D7B84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45A9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2E6C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D0C2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6F0E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9537FC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A91BED4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4627D08F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3AE2098" w14:textId="12D12653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>
              <w:rPr>
                <w:rFonts w:ascii="Verdana" w:hAnsi="Verdana"/>
                <w:b/>
                <w:szCs w:val="18"/>
                <w:lang w:val="nl-NL"/>
              </w:rPr>
              <w:t>37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5366C" w14:textId="6D101F9A" w:rsidR="00826E31" w:rsidRDefault="0030599D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807C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F82D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BC1A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13FEB2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C1ED6EA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4DA21BBC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D81EF2" w14:textId="5F0EE339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27D7EB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4070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025F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CFC1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95DF67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A8466A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70B6A59E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498196D" w14:textId="29FC81D4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45825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4C7F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81CC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4AE5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3F2097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6D1FBD2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25B61A21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4FD6DD6" w14:textId="56152C4B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6B651D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D01D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ECCA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A56C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B5083D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409C422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6FD3E1EF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A7CA43" w14:textId="2E8F93B9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5550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CA43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2AE8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D376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2B0CCB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39680B0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2F441E96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3BE463" w14:textId="1F5DD6AE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2023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>
              <w:rPr>
                <w:rFonts w:ascii="Verdana" w:hAnsi="Verdana"/>
                <w:b/>
                <w:szCs w:val="18"/>
                <w:lang w:val="nl-NL"/>
              </w:rPr>
              <w:t>38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57007" w14:textId="13CC119B" w:rsidR="00826E31" w:rsidRDefault="0030599D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69A6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EC7C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0917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6EB276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6C1436B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1300E494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70B76D9" w14:textId="244DBF0F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DB2CC9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FF92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7B1A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600B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0A90C3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46071F7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09B39CCD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5FC437" w14:textId="4A931926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F7617A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4395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A929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5174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939487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FB5BA29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331737BB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70E18E3" w14:textId="1CC1C63F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D7FD4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A6CD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0EEB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1E5F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FBE38D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C55652D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826E31" w:rsidRPr="00724C6D" w14:paraId="7B45B39E" w14:textId="77777777" w:rsidTr="00E5486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9F47659" w14:textId="3C08C0AA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6CDD19" w14:textId="77777777" w:rsidR="00826E31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6AB45E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963B0B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63C4A6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57C023A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6E3075" w14:textId="77777777" w:rsidR="00826E31" w:rsidRPr="00724C6D" w:rsidRDefault="00826E31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DD57DD" w:rsidRPr="00724C6D" w14:paraId="6A14FB43" w14:textId="77777777" w:rsidTr="00E54866">
        <w:tc>
          <w:tcPr>
            <w:tcW w:w="23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653614C" w14:textId="764BDBFB" w:rsidR="00DD57DD" w:rsidRDefault="00DD57DD" w:rsidP="00B678C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Subtotaal 2023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7C85A3B" w14:textId="77777777" w:rsidR="00DD57DD" w:rsidRDefault="00DD57DD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3A570E" w14:textId="158FBFA5" w:rsidR="00DD57DD" w:rsidRPr="00724C6D" w:rsidRDefault="00DD57DD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#</w:t>
            </w:r>
            <w:r w:rsidRPr="00347A7D">
              <w:rPr>
                <w:rFonts w:ascii="Verdana" w:hAnsi="Verdana"/>
                <w:b/>
                <w:szCs w:val="18"/>
                <w:lang w:val="nl-NL"/>
              </w:rPr>
              <w:t xml:space="preserve"> ….</w:t>
            </w:r>
          </w:p>
        </w:tc>
        <w:tc>
          <w:tcPr>
            <w:tcW w:w="9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2ABB2E" w14:textId="46B7C7CD" w:rsidR="00DD57DD" w:rsidRPr="00724C6D" w:rsidRDefault="00DD57DD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#</w:t>
            </w:r>
            <w:r w:rsidRPr="00347A7D">
              <w:rPr>
                <w:rFonts w:ascii="Verdana" w:hAnsi="Verdana"/>
                <w:b/>
                <w:szCs w:val="18"/>
                <w:lang w:val="nl-NL"/>
              </w:rPr>
              <w:t xml:space="preserve"> ….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5BC0BC" w14:textId="1378D96B" w:rsidR="00DD57DD" w:rsidRPr="00724C6D" w:rsidRDefault="00DD57DD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# ….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1FDAAC9" w14:textId="1E399E76" w:rsidR="00DD57DD" w:rsidRPr="00724C6D" w:rsidRDefault="00DD57DD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347A7D">
              <w:rPr>
                <w:rFonts w:ascii="Verdana" w:hAnsi="Verdana"/>
                <w:b/>
                <w:szCs w:val="18"/>
                <w:lang w:val="nl-NL"/>
              </w:rPr>
              <w:t>€ ….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8DCD97" w14:textId="2380DE60" w:rsidR="00DD57DD" w:rsidRPr="00724C6D" w:rsidRDefault="00DD57DD" w:rsidP="00DD57D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347A7D">
              <w:rPr>
                <w:rFonts w:ascii="Verdana" w:hAnsi="Verdana"/>
                <w:b/>
                <w:szCs w:val="18"/>
                <w:lang w:val="nl-NL"/>
              </w:rPr>
              <w:t>€ …..</w:t>
            </w:r>
          </w:p>
        </w:tc>
      </w:tr>
    </w:tbl>
    <w:p w14:paraId="110B1B12" w14:textId="77777777" w:rsidR="00CB1B8C" w:rsidRDefault="00CB1B8C" w:rsidP="00CB1B8C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rFonts w:ascii="Verdana" w:hAnsi="Verdana"/>
          <w:szCs w:val="18"/>
          <w:lang w:val="nl-NL"/>
        </w:rPr>
      </w:pPr>
    </w:p>
    <w:p w14:paraId="110B1B13" w14:textId="77777777" w:rsidR="00CB1B8C" w:rsidRPr="00580B74" w:rsidRDefault="00CB1B8C" w:rsidP="00CB1B8C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rFonts w:ascii="Verdana" w:hAnsi="Verdana"/>
          <w:szCs w:val="18"/>
          <w:lang w:val="nl-NL"/>
        </w:rPr>
      </w:pPr>
    </w:p>
    <w:p w14:paraId="110B1B14" w14:textId="77777777" w:rsidR="005E0BD8" w:rsidRDefault="005E0BD8">
      <w:pPr>
        <w:overflowPunct/>
        <w:autoSpaceDE/>
        <w:autoSpaceDN/>
        <w:adjustRightInd/>
        <w:textAlignment w:val="auto"/>
        <w:rPr>
          <w:rFonts w:ascii="Verdana" w:hAnsi="Verdana"/>
          <w:szCs w:val="18"/>
          <w:lang w:val="nl-NL"/>
        </w:rPr>
      </w:pPr>
      <w:r>
        <w:rPr>
          <w:rFonts w:ascii="Verdana" w:hAnsi="Verdana"/>
          <w:szCs w:val="18"/>
          <w:lang w:val="nl-NL"/>
        </w:rPr>
        <w:br w:type="page"/>
      </w:r>
    </w:p>
    <w:p w14:paraId="110B1C0D" w14:textId="33F1CFCA" w:rsidR="005E0BD8" w:rsidRDefault="005E0BD8">
      <w:pPr>
        <w:overflowPunct/>
        <w:autoSpaceDE/>
        <w:autoSpaceDN/>
        <w:adjustRightInd/>
        <w:textAlignment w:val="auto"/>
        <w:rPr>
          <w:rFonts w:ascii="Verdana" w:hAnsi="Verdana"/>
          <w:szCs w:val="18"/>
          <w:lang w:val="nl-NL"/>
        </w:rPr>
      </w:pPr>
    </w:p>
    <w:p w14:paraId="110B1C0E" w14:textId="0F8623F2" w:rsidR="00CB1B8C" w:rsidRDefault="00CB1B8C" w:rsidP="00CB1B8C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rFonts w:ascii="Verdana" w:hAnsi="Verdana"/>
          <w:szCs w:val="18"/>
          <w:lang w:val="nl-NL"/>
        </w:rPr>
      </w:pPr>
      <w:r>
        <w:rPr>
          <w:rFonts w:ascii="Verdana" w:hAnsi="Verdana"/>
          <w:szCs w:val="18"/>
          <w:lang w:val="nl-NL"/>
        </w:rPr>
        <w:t>Geplande locaties jaar 202</w:t>
      </w:r>
      <w:r w:rsidR="009C7B98">
        <w:rPr>
          <w:rFonts w:ascii="Verdana" w:hAnsi="Verdana"/>
          <w:szCs w:val="18"/>
          <w:lang w:val="nl-NL"/>
        </w:rPr>
        <w:t>4</w:t>
      </w:r>
    </w:p>
    <w:tbl>
      <w:tblPr>
        <w:tblW w:w="92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1"/>
        <w:gridCol w:w="1290"/>
        <w:gridCol w:w="988"/>
        <w:gridCol w:w="1134"/>
        <w:gridCol w:w="1361"/>
        <w:gridCol w:w="1134"/>
        <w:gridCol w:w="992"/>
      </w:tblGrid>
      <w:tr w:rsidR="00427880" w:rsidRPr="00347A7D" w14:paraId="0F9E5231" w14:textId="77777777" w:rsidTr="00B617AD">
        <w:trPr>
          <w:trHeight w:val="307"/>
        </w:trPr>
        <w:tc>
          <w:tcPr>
            <w:tcW w:w="23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6362F39" w14:textId="77777777" w:rsidR="00427880" w:rsidRDefault="00427880" w:rsidP="00B617AD">
            <w:pPr>
              <w:pStyle w:val="Kop1"/>
              <w:rPr>
                <w:sz w:val="18"/>
                <w:szCs w:val="18"/>
              </w:rPr>
            </w:pPr>
            <w:r w:rsidRPr="00724C6D">
              <w:rPr>
                <w:sz w:val="18"/>
                <w:szCs w:val="18"/>
              </w:rPr>
              <w:t xml:space="preserve">Diensten / </w:t>
            </w:r>
            <w:r>
              <w:rPr>
                <w:sz w:val="18"/>
                <w:szCs w:val="18"/>
              </w:rPr>
              <w:t xml:space="preserve">(deel)producten: </w:t>
            </w:r>
          </w:p>
          <w:p w14:paraId="77BE92D1" w14:textId="62B9BC66" w:rsidR="00427880" w:rsidRPr="00724C6D" w:rsidRDefault="00427880" w:rsidP="00B617AD">
            <w:pPr>
              <w:pStyle w:val="Kop1"/>
              <w:rPr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135874" w14:textId="77777777" w:rsidR="00427880" w:rsidRPr="00C075A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Type locatie</w:t>
            </w: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2355626" w14:textId="77777777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Aantal</w:t>
            </w:r>
          </w:p>
          <w:p w14:paraId="4336BAE2" w14:textId="77777777" w:rsidR="00427880" w:rsidRPr="00C075A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proofErr w:type="spellStart"/>
            <w:r>
              <w:rPr>
                <w:rFonts w:ascii="Verdana" w:hAnsi="Verdana"/>
                <w:b/>
                <w:szCs w:val="18"/>
                <w:lang w:val="nl-NL"/>
              </w:rPr>
              <w:t>Waar-nemers</w:t>
            </w:r>
            <w:proofErr w:type="spellEnd"/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AC4A18" w14:textId="77777777" w:rsidR="00427880" w:rsidRPr="006A3189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 w:rsidRPr="006A3189">
              <w:rPr>
                <w:rFonts w:ascii="Verdana" w:hAnsi="Verdana"/>
                <w:b/>
                <w:szCs w:val="18"/>
                <w:lang w:val="nl-NL"/>
              </w:rPr>
              <w:t xml:space="preserve">Aantal camera’s 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A333F6" w14:textId="77777777" w:rsidR="00427880" w:rsidRPr="00347A7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 xml:space="preserve">Aantal </w:t>
            </w:r>
            <w:proofErr w:type="spellStart"/>
            <w:r>
              <w:rPr>
                <w:rFonts w:ascii="Verdana" w:hAnsi="Verdana"/>
                <w:b/>
                <w:szCs w:val="18"/>
                <w:lang w:val="nl-NL"/>
              </w:rPr>
              <w:t>meet-apparatuur</w:t>
            </w:r>
            <w:proofErr w:type="spellEnd"/>
            <w:r>
              <w:rPr>
                <w:rFonts w:ascii="Verdana" w:hAnsi="Verdana"/>
                <w:b/>
                <w:szCs w:val="18"/>
                <w:lang w:val="nl-NL"/>
              </w:rPr>
              <w:t xml:space="preserve"> overig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90D5BE0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347A7D">
              <w:rPr>
                <w:rFonts w:ascii="Verdana" w:hAnsi="Verdana"/>
                <w:b/>
                <w:szCs w:val="18"/>
                <w:lang w:val="nl-NL"/>
              </w:rPr>
              <w:t>Kosten</w:t>
            </w:r>
            <w:r>
              <w:rPr>
                <w:rFonts w:ascii="Verdana" w:hAnsi="Verdana"/>
                <w:b/>
                <w:szCs w:val="18"/>
                <w:lang w:val="nl-NL"/>
              </w:rPr>
              <w:t xml:space="preserve"> per deel-product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8A95B6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347A7D">
              <w:rPr>
                <w:rFonts w:ascii="Verdana" w:hAnsi="Verdana"/>
                <w:b/>
                <w:szCs w:val="18"/>
                <w:lang w:val="nl-NL"/>
              </w:rPr>
              <w:t>To</w:t>
            </w:r>
            <w:r>
              <w:rPr>
                <w:rFonts w:ascii="Verdana" w:hAnsi="Verdana"/>
                <w:b/>
                <w:szCs w:val="18"/>
                <w:lang w:val="nl-NL"/>
              </w:rPr>
              <w:t>taal  kosten per locatie</w:t>
            </w:r>
          </w:p>
        </w:tc>
      </w:tr>
      <w:tr w:rsidR="00427880" w:rsidRPr="00724C6D" w14:paraId="361378EE" w14:textId="77777777" w:rsidTr="00B617AD">
        <w:tc>
          <w:tcPr>
            <w:tcW w:w="238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7C3EB01" w14:textId="0C27A5AD" w:rsidR="00427880" w:rsidRPr="00E55A64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2024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3D27FB">
              <w:rPr>
                <w:rFonts w:ascii="Verdana" w:hAnsi="Verdana"/>
                <w:b/>
                <w:szCs w:val="18"/>
                <w:lang w:val="nl-NL"/>
              </w:rPr>
              <w:t>0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 xml:space="preserve">1 </w:t>
            </w:r>
          </w:p>
        </w:tc>
        <w:tc>
          <w:tcPr>
            <w:tcW w:w="129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421B70F6" w14:textId="0523E1C7" w:rsidR="00427880" w:rsidRPr="00724C6D" w:rsidRDefault="00A22756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color w:val="000000"/>
                <w:szCs w:val="18"/>
              </w:rPr>
              <w:t>Toe-/ afritten + hoofd-rijbaan</w:t>
            </w: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960E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7B8CB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8F7AB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F62569B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AA138F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762EABF0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4131F7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CAA423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AFDB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5199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4BA3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5F86E2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6A795E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4A996E0F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786FB0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0599B5B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9BB1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C253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BCAF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C95B9A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700F3E6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624EA82B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B20156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8E310F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E1B0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F08A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C8C5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451E2D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478332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3AD6FED9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E966D6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F3AC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F50B1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7732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8E19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C82B8C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DF7146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21518D1B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4FBAAAA" w14:textId="680B91EC" w:rsidR="00427880" w:rsidRPr="00E55A64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2024-</w:t>
            </w:r>
            <w:r w:rsidR="003D27FB">
              <w:rPr>
                <w:rFonts w:ascii="Verdana" w:hAnsi="Verdana"/>
                <w:b/>
                <w:szCs w:val="18"/>
                <w:lang w:val="nl-NL"/>
              </w:rPr>
              <w:t>0</w:t>
            </w:r>
            <w:r>
              <w:rPr>
                <w:rFonts w:ascii="Verdana" w:hAnsi="Verdana"/>
                <w:b/>
                <w:szCs w:val="18"/>
                <w:lang w:val="nl-NL"/>
              </w:rPr>
              <w:t>2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CF21D0" w14:textId="73CA91D5" w:rsidR="00427880" w:rsidRPr="00724C6D" w:rsidRDefault="00A22756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0EB2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AE32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A40A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01EA0C1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209E98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37B5E1C2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09F183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270631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6989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9936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8DB7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7193B08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DFA55A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3050C147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7A29888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3C2771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EA2F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EA4C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3AE2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DDA5F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5343E8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21BF8F99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51385A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FB2EBB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CBEA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C1810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0B8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09A511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B24E706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1ACE0091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CF49FD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20D1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BD07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A07BB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74CE0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06D133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38685F6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795A5948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F8781D" w14:textId="1EE9EDCB" w:rsidR="00427880" w:rsidRPr="00E55A64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2024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3D27FB">
              <w:rPr>
                <w:rFonts w:ascii="Verdana" w:hAnsi="Verdana"/>
                <w:b/>
                <w:szCs w:val="18"/>
                <w:lang w:val="nl-NL"/>
              </w:rPr>
              <w:t>0</w:t>
            </w:r>
            <w:r>
              <w:rPr>
                <w:rFonts w:ascii="Verdana" w:hAnsi="Verdana"/>
                <w:b/>
                <w:szCs w:val="18"/>
                <w:lang w:val="nl-NL"/>
              </w:rPr>
              <w:t>3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24EEA4" w14:textId="3D498925" w:rsidR="00427880" w:rsidRPr="00724C6D" w:rsidRDefault="00A22756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3D80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3653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E3B8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92DA5D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74125F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646C2F23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A201638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C012DF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C815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9E98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99F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68D821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DC5481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1324CA2C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559512B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E8BB75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53A7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14B3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032B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C3737D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D669310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74D4A48B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56CA91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A0A10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EDED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8A326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79AA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7640AA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3FA4FD0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3B2384EF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CB95B5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2C3C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E27C0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7C4E6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95E5B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15A8B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BF7592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7D588BA6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CAF89E8" w14:textId="0F543D2C" w:rsidR="00427880" w:rsidRPr="00E55A64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2024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3D27FB">
              <w:rPr>
                <w:rFonts w:ascii="Verdana" w:hAnsi="Verdana"/>
                <w:b/>
                <w:szCs w:val="18"/>
                <w:lang w:val="nl-NL"/>
              </w:rPr>
              <w:t>0</w:t>
            </w:r>
            <w:r>
              <w:rPr>
                <w:rFonts w:ascii="Verdana" w:hAnsi="Verdana"/>
                <w:b/>
                <w:szCs w:val="18"/>
                <w:lang w:val="nl-NL"/>
              </w:rPr>
              <w:t>4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4A7540" w14:textId="491F3884" w:rsidR="00427880" w:rsidRPr="00724C6D" w:rsidRDefault="00A22756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10EA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B5CC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23446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5C4B4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2C1BC11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34C800C3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8F2575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40D7E26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D2D9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B56D1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E830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9F50A4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898B0E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0CD7F782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7D20710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65E2E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F908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7D970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D947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E34D5C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BFABAA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5996252C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43EF17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DC3629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AF3D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9013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00506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51DAEEB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ECC2AE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64D0648E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1CF99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0630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32A7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07F1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8F61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24BA0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502505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05C0A88E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9AE84B6" w14:textId="2DBB6BD8" w:rsidR="00427880" w:rsidRPr="00E55A64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2024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3D27FB">
              <w:rPr>
                <w:rFonts w:ascii="Verdana" w:hAnsi="Verdana"/>
                <w:b/>
                <w:szCs w:val="18"/>
                <w:lang w:val="nl-NL"/>
              </w:rPr>
              <w:t>0</w:t>
            </w:r>
            <w:r>
              <w:rPr>
                <w:rFonts w:ascii="Verdana" w:hAnsi="Verdana"/>
                <w:b/>
                <w:szCs w:val="18"/>
                <w:lang w:val="nl-NL"/>
              </w:rPr>
              <w:t>5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7260DE4" w14:textId="4C994C95" w:rsidR="00427880" w:rsidRPr="00724C6D" w:rsidRDefault="00A22756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color w:val="000000"/>
                <w:szCs w:val="18"/>
              </w:rPr>
              <w:t>Toe-/ afritten + hoofd-rijbaan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F9A26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9981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CA6F6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AE07E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F720F4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5BB4EDB8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B0F050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400B20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78598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CF030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71E5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C4566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A32D8D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0C67870A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710883B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04717D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AC690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036E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7761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35B1EE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9BDAB7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3A78AFAE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AB454C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2682A8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F51C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21F8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07A21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979EFA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5EC6F5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5BA7E735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2F873D6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0B97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843E6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1D2C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0F33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830532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0F32A3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711DB7E3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35DCAEC" w14:textId="0A25136A" w:rsidR="00427880" w:rsidRPr="00E55A64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2024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3D27FB">
              <w:rPr>
                <w:rFonts w:ascii="Verdana" w:hAnsi="Verdana"/>
                <w:b/>
                <w:szCs w:val="18"/>
                <w:lang w:val="nl-NL"/>
              </w:rPr>
              <w:t>0</w:t>
            </w:r>
            <w:r>
              <w:rPr>
                <w:rFonts w:ascii="Verdana" w:hAnsi="Verdana"/>
                <w:b/>
                <w:szCs w:val="18"/>
                <w:lang w:val="nl-NL"/>
              </w:rPr>
              <w:t>6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3EA470" w14:textId="4DC80541" w:rsidR="00427880" w:rsidRPr="00724C6D" w:rsidRDefault="00A22756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73B5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BA26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80E0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833D14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6F0DB66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4A11A5E0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C24658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B57621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A6D0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5CEF6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15AE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3FA32B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07816D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1DC2971E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21565C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9EF6B1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C8110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01AA0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A67D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25E2C0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1CBAD4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73C88D0E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D2C211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0FDEB8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1B67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2E3C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A1C1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145934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52FBF3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1F20F2D8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FD84E1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8B9D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F810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6657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EE08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E9005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5BE4318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0E21F2B5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E111D83" w14:textId="4B668A18" w:rsidR="00427880" w:rsidRPr="00E55A64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2024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3D27FB">
              <w:rPr>
                <w:rFonts w:ascii="Verdana" w:hAnsi="Verdana"/>
                <w:b/>
                <w:szCs w:val="18"/>
                <w:lang w:val="nl-NL"/>
              </w:rPr>
              <w:t>0</w:t>
            </w:r>
            <w:r>
              <w:rPr>
                <w:rFonts w:ascii="Verdana" w:hAnsi="Verdana"/>
                <w:b/>
                <w:szCs w:val="18"/>
                <w:lang w:val="nl-NL"/>
              </w:rPr>
              <w:t>7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A60AA7" w14:textId="301BE04C" w:rsidR="00427880" w:rsidRPr="00724C6D" w:rsidRDefault="00A22756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color w:val="000000"/>
                <w:szCs w:val="18"/>
              </w:rPr>
              <w:t>Toe-/ afritten + hoofd-rijbaan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356E6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9922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94E0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143CE5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14FD16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048FEB5F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768B9E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7B067D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D4706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A4C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0E3F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5F7AF5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A0E604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25C36DB2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04546B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CB7DFC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1DA8B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9F83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50BA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48D218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54BBDF6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05D5915F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5540BA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44FABC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EE92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29B6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FFD3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32993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C2D02E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6B42D242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D368C20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AA4A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C873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B56C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D641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96998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A8DC171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3D456D19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D890F61" w14:textId="37CCAA96" w:rsidR="00427880" w:rsidRPr="00E55A64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2024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3D27FB">
              <w:rPr>
                <w:rFonts w:ascii="Verdana" w:hAnsi="Verdana"/>
                <w:b/>
                <w:szCs w:val="18"/>
                <w:lang w:val="nl-NL"/>
              </w:rPr>
              <w:t>0</w:t>
            </w:r>
            <w:r>
              <w:rPr>
                <w:rFonts w:ascii="Verdana" w:hAnsi="Verdana"/>
                <w:b/>
                <w:szCs w:val="18"/>
                <w:lang w:val="nl-NL"/>
              </w:rPr>
              <w:t>8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E20018A" w14:textId="0D7E7EA2" w:rsidR="00427880" w:rsidRPr="00724C6D" w:rsidRDefault="00A22756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7C400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72F08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429A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BAE22F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2811668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3DF55494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B771F5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3FA1C7B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36648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7E2E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960DB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B5ABB1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688822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5A25BC45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7BA7FC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8C45F6B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D3DD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A8D98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6B8F1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D1BC4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33101FB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4FC79E49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4B484D8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C59543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1BF71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A21A0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8CD38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C35ABD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20F4B46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5F4AE408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810390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97C1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A6C6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E64EB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2649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BA9B5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1E5932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7DB14B3C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71AEED5" w14:textId="41B91D99" w:rsidR="00427880" w:rsidRPr="00E55A64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2024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3D27FB">
              <w:rPr>
                <w:rFonts w:ascii="Verdana" w:hAnsi="Verdana"/>
                <w:b/>
                <w:szCs w:val="18"/>
                <w:lang w:val="nl-NL"/>
              </w:rPr>
              <w:t>0</w:t>
            </w:r>
            <w:r>
              <w:rPr>
                <w:rFonts w:ascii="Verdana" w:hAnsi="Verdana"/>
                <w:b/>
                <w:szCs w:val="18"/>
                <w:lang w:val="nl-NL"/>
              </w:rPr>
              <w:t>9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494FC0" w14:textId="48CCD588" w:rsidR="00427880" w:rsidRPr="00724C6D" w:rsidRDefault="00A22756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419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1B9E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FB5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1A926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F6EEE1B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3A3E8220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5A03D4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F5C7A3B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9F94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E174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0C960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DBA5100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FC240D8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277884FF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B12CF6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BAC859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D57B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A859B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476C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C9CB61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3023A0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7BF02945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592E06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EB8EC3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A2D4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6F07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63C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A88FBF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4368DF1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684FEC8B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76C2A4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F13DB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96A2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A8A2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3ADA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B7A8AB6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72818E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75A27459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D328B27" w14:textId="07192D4C" w:rsidR="00427880" w:rsidRPr="00E55A64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2024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>
              <w:rPr>
                <w:rFonts w:ascii="Verdana" w:hAnsi="Verdana"/>
                <w:b/>
                <w:szCs w:val="18"/>
                <w:lang w:val="nl-NL"/>
              </w:rPr>
              <w:t>10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7113E44" w14:textId="38789A3A" w:rsidR="00427880" w:rsidRPr="00724C6D" w:rsidRDefault="00A22756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color w:val="000000"/>
                <w:szCs w:val="18"/>
              </w:rPr>
              <w:t>Toe-/ afritten + hoofd-rijbaan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EB481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FB82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9147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4D35168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9E6C86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4FDB3AE7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4567A3B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9C2C0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21FD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B13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AD42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DA1DD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3B84928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4A6F8DF3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86F92A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5AB9C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5292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9C48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4F0F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12E0F9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F1A2E51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2778DAE0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4A589C8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DA383B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0D6F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30F7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4B38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658FCF8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EED7A4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0F065BE8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271783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D188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3421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A818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73151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0BC92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8304651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42B7DC11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8800935" w14:textId="77777777" w:rsidR="00E54866" w:rsidRDefault="00E54866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</w:p>
          <w:p w14:paraId="6BF2FF31" w14:textId="77777777" w:rsidR="00E54866" w:rsidRDefault="00E54866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</w:p>
          <w:p w14:paraId="5A97A045" w14:textId="77777777" w:rsidR="00E54866" w:rsidRDefault="00E54866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</w:p>
          <w:p w14:paraId="59A5DAE3" w14:textId="77777777" w:rsidR="00E54866" w:rsidRDefault="00E54866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</w:p>
          <w:p w14:paraId="02009BE4" w14:textId="05EC69DC" w:rsidR="00427880" w:rsidRPr="00E55A64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lastRenderedPageBreak/>
              <w:t>2024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>
              <w:rPr>
                <w:rFonts w:ascii="Verdana" w:hAnsi="Verdana"/>
                <w:b/>
                <w:szCs w:val="18"/>
                <w:lang w:val="nl-NL"/>
              </w:rPr>
              <w:t>11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C7C63A6" w14:textId="77777777" w:rsidR="00E54866" w:rsidRDefault="00E54866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</w:pPr>
          </w:p>
          <w:p w14:paraId="774243A1" w14:textId="77777777" w:rsidR="00E54866" w:rsidRDefault="00E54866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</w:pPr>
          </w:p>
          <w:p w14:paraId="02B137C8" w14:textId="77777777" w:rsidR="00E54866" w:rsidRDefault="00E54866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</w:pPr>
          </w:p>
          <w:p w14:paraId="6C692DAD" w14:textId="44296269" w:rsidR="00427880" w:rsidRPr="00724C6D" w:rsidRDefault="00A22756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lastRenderedPageBreak/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A3A5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DDD9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A176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C1DEA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F87AAF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6FCA7D90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282538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CCAB28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02BD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E39C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C9336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D3876B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A2F9DE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1A371875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63FEFC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DF7A4B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35B86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AFA1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86EF0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764C45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FCCADD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11E3EFE6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EB20F41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00006C8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0FC26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6214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8B5E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8484A6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85AE3D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1ED1B5BF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770BE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012A8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86F00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7472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0F86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4B5AC4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8A00AF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698E2F13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361835" w14:textId="5519D34F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2024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>
              <w:rPr>
                <w:rFonts w:ascii="Verdana" w:hAnsi="Verdana"/>
                <w:b/>
                <w:szCs w:val="18"/>
                <w:lang w:val="nl-NL"/>
              </w:rPr>
              <w:t>12</w:t>
            </w:r>
          </w:p>
        </w:tc>
        <w:tc>
          <w:tcPr>
            <w:tcW w:w="129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C4B8F75" w14:textId="05C17C04" w:rsidR="00427880" w:rsidRPr="00724C6D" w:rsidRDefault="00A22756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color w:val="000000"/>
                <w:szCs w:val="18"/>
              </w:rPr>
              <w:t>Toe-/ afritten + hoofd-rijbaan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B4C0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172A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93C86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063CD2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FC311C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30C706CF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EB0CAB1" w14:textId="77777777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F5C932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661D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435B1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CB72B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7BBCDC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AD321D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07C1C5D7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E5CFFC6" w14:textId="77777777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0CD413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AF51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8D8E8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6118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2C1CD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25A92E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5930C27A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FCF8580" w14:textId="77777777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741426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D97D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75AA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D144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9BED0D0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85D952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7D2BDE52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EA1A813" w14:textId="77777777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AB9AE01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532A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620A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F0ED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09313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7B2B08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64AC588A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6FCEC79" w14:textId="651004E3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2024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>
              <w:rPr>
                <w:rFonts w:ascii="Verdana" w:hAnsi="Verdana"/>
                <w:b/>
                <w:szCs w:val="18"/>
                <w:lang w:val="nl-NL"/>
              </w:rPr>
              <w:t>13</w:t>
            </w:r>
          </w:p>
        </w:tc>
        <w:tc>
          <w:tcPr>
            <w:tcW w:w="129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00089B07" w14:textId="6ABF49DE" w:rsidR="00427880" w:rsidRPr="00724C6D" w:rsidRDefault="00A22756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color w:val="000000"/>
                <w:szCs w:val="18"/>
              </w:rPr>
              <w:t>Toe-/ afritten + hoofd-rijbaan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01071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3A20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BF25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AD8B2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1C098A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3D131825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2CD903B" w14:textId="77777777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3230910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F9EA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3F7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D870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283013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6D2B91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57F0B450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0922227" w14:textId="77777777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134FC6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4954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06B2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CDD7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08ED9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88F2E50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3765735C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8424790" w14:textId="77777777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C04BB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63EC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CC6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783A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1724C0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8DC52E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59F0BA84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A076B9C" w14:textId="77777777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9B81BB0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AE48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D4A90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2290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BFD3D5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D275B9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45F7D12A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33048ED" w14:textId="2099A8BD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2024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>
              <w:rPr>
                <w:rFonts w:ascii="Verdana" w:hAnsi="Verdana"/>
                <w:b/>
                <w:szCs w:val="18"/>
                <w:lang w:val="nl-NL"/>
              </w:rPr>
              <w:t>14</w:t>
            </w:r>
          </w:p>
        </w:tc>
        <w:tc>
          <w:tcPr>
            <w:tcW w:w="129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6E6A5FF2" w14:textId="3318A1E3" w:rsidR="00427880" w:rsidRPr="00724C6D" w:rsidRDefault="00A22756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FBB6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646B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4FAC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515C2F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EE6592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4D0FB739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F200C7A" w14:textId="77777777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B8B847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531B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09EE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C0B6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B5F782B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891D11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080607BA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F4EB4F" w14:textId="77777777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F41B3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55EB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F090B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AA2D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1651221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D754C8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76A4E99B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A6329E2" w14:textId="77777777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94AAF98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F5B0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3B1F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E76A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BB4B3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E41A006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3BAC0018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FA2E0F0" w14:textId="77777777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9C13F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65D6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9B8C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31A2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2E9B30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D045E8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40161871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08C6D63" w14:textId="6C9A062D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2024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>
              <w:rPr>
                <w:rFonts w:ascii="Verdana" w:hAnsi="Verdana"/>
                <w:b/>
                <w:szCs w:val="18"/>
                <w:lang w:val="nl-NL"/>
              </w:rPr>
              <w:t>15</w:t>
            </w:r>
          </w:p>
        </w:tc>
        <w:tc>
          <w:tcPr>
            <w:tcW w:w="129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64D528C" w14:textId="5307469F" w:rsidR="00427880" w:rsidRPr="00724C6D" w:rsidRDefault="00A22756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87B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6926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B51F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C24FED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2519D8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5D457FC9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AB48862" w14:textId="77777777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AE0EF91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370F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1346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4459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A4F449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E083E2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602AA000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E443A81" w14:textId="77777777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A8543B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305E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5C9D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CA73B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C8346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48F7FE8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52002A3C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E490D18" w14:textId="77777777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3883D8B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DBF96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B98E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5FE0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305001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C7A118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411A6E54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611BBB" w14:textId="77777777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771D04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F99F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1993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F33E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6A656C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65B8C1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0C726EA4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E075ECA" w14:textId="3E2BF90F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2024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>
              <w:rPr>
                <w:rFonts w:ascii="Verdana" w:hAnsi="Verdana"/>
                <w:b/>
                <w:szCs w:val="18"/>
                <w:lang w:val="nl-NL"/>
              </w:rPr>
              <w:t>16</w:t>
            </w:r>
          </w:p>
        </w:tc>
        <w:tc>
          <w:tcPr>
            <w:tcW w:w="129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6BCC2FCA" w14:textId="58AA1CBE" w:rsidR="00427880" w:rsidRPr="00724C6D" w:rsidRDefault="00A22756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Volledig knooppunt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2525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EAEE6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883B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5E225B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FCD2788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1DCDC368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D0B4214" w14:textId="77777777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3F2AB18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A898B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B5A76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A26D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1E145B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A3BA8F6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08F13834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9CE35AF" w14:textId="77777777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EE70A8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4E76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F06F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AADF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41733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9EECB11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07F9E96C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905C968" w14:textId="77777777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E0C5C31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9B39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BA85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6989B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F93B3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5617CB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7869E4E7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97C9A85" w14:textId="77777777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C40A25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04B5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6B50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C7DE6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946DA0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E268FD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3A20E27C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7F6709" w14:textId="044E6E49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2024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>
              <w:rPr>
                <w:rFonts w:ascii="Verdana" w:hAnsi="Verdana"/>
                <w:b/>
                <w:szCs w:val="18"/>
                <w:lang w:val="nl-NL"/>
              </w:rPr>
              <w:t>17</w:t>
            </w:r>
          </w:p>
        </w:tc>
        <w:tc>
          <w:tcPr>
            <w:tcW w:w="129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FA07426" w14:textId="4781AE21" w:rsidR="00427880" w:rsidRPr="00724C6D" w:rsidRDefault="00A22756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color w:val="000000"/>
                <w:szCs w:val="18"/>
              </w:rPr>
              <w:t>Toe-/ afritten + hoofd-rijbaan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4B24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7BA16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AC09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3BB88EB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C80895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523C4E41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A9D84C4" w14:textId="77777777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7FB2540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0DE1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604E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61FBB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10C034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4E78DEB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4DF05CC8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93044E" w14:textId="77777777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919055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FC9A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8EC9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8D7F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C2BFC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D4512D6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412A500D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924319C" w14:textId="77777777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C8FF60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F3C6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CC93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FB9E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66C20A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D2E3816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284428E9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4DD512" w14:textId="77777777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7F3DEEB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BACD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3B62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F2F5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858C3A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05782D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63B6E17D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9E23734" w14:textId="1A1CA04B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2024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>
              <w:rPr>
                <w:rFonts w:ascii="Verdana" w:hAnsi="Verdana"/>
                <w:b/>
                <w:szCs w:val="18"/>
                <w:lang w:val="nl-NL"/>
              </w:rPr>
              <w:t>18</w:t>
            </w:r>
          </w:p>
        </w:tc>
        <w:tc>
          <w:tcPr>
            <w:tcW w:w="129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66CA772" w14:textId="54228FE8" w:rsidR="00427880" w:rsidRPr="00724C6D" w:rsidRDefault="00A22756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Rotonde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0AD4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4A070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BB72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DD9A5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278147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72E86657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9F56FB1" w14:textId="77777777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7CAE018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3F03B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3D66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53ED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DA920B0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C57E492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54D69775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8AB0560" w14:textId="77777777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3FA11C3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8302C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CC2A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46320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B4B900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CE1285F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108A9580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77D4044" w14:textId="77777777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17459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5D0B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4663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29AE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6BE90D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7C6CBF1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0AE831F6" w14:textId="77777777" w:rsidTr="00B617AD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F9604C6" w14:textId="77777777" w:rsidR="00427880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941FF64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F628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41F59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383A8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EEE944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1BB563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D27FB" w:rsidRPr="00724C6D" w14:paraId="0E0FDEB2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DFC60C3" w14:textId="35CF980B" w:rsidR="003D27FB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2024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>
              <w:rPr>
                <w:rFonts w:ascii="Verdana" w:hAnsi="Verdana"/>
                <w:b/>
                <w:szCs w:val="18"/>
                <w:lang w:val="nl-NL"/>
              </w:rPr>
              <w:t>19</w:t>
            </w:r>
          </w:p>
        </w:tc>
        <w:tc>
          <w:tcPr>
            <w:tcW w:w="129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4618D54F" w14:textId="7EFBBE47" w:rsidR="003D27FB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Rotonde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C0194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56859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11983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CCA81B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859F4C4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D27FB" w:rsidRPr="00724C6D" w14:paraId="71A12018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11DEFDD3" w14:textId="77777777" w:rsidR="003D27FB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BC531B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CD0946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E9B3CC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A36C34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1D7AF197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092FA83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D27FB" w:rsidRPr="00724C6D" w14:paraId="229BD2F2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D5934E0" w14:textId="77777777" w:rsidR="003D27FB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4E76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03F2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3727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9DA5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39B1E9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C6B11EF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D27FB" w:rsidRPr="00724C6D" w14:paraId="41424913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F84E94" w14:textId="77777777" w:rsidR="003D27FB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543E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8526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C63E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FE48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7BEE1D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E6AC632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D27FB" w:rsidRPr="00724C6D" w14:paraId="2E49DAA8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FA40BC" w14:textId="77777777" w:rsidR="003D27FB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362D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39EF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5AA4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3718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0474C0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6FFCC34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D27FB" w:rsidRPr="00724C6D" w14:paraId="5BE8A848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2562ADB" w14:textId="7EEF1C07" w:rsidR="003D27FB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2024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>
              <w:rPr>
                <w:rFonts w:ascii="Verdana" w:hAnsi="Verdana"/>
                <w:b/>
                <w:szCs w:val="18"/>
                <w:lang w:val="nl-NL"/>
              </w:rPr>
              <w:t>20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0CDF" w14:textId="1ABF9D7C" w:rsidR="003D27FB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Rotonde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7D68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FA0B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23D5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D45FD3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A6CD308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D27FB" w:rsidRPr="00724C6D" w14:paraId="21EEA07B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8CABD9" w14:textId="77777777" w:rsidR="003D27FB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6791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0750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2F2E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A425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6BEE44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DA083D7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D27FB" w:rsidRPr="00724C6D" w14:paraId="6CCFC576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A8F4C33" w14:textId="77777777" w:rsidR="003D27FB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1F3D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316B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8993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8C9D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F7566D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1BB62F2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D27FB" w:rsidRPr="00724C6D" w14:paraId="0EB474DF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D7411E" w14:textId="77777777" w:rsidR="003D27FB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0279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CF6D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88E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5CA7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704DEE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16A8672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D27FB" w:rsidRPr="00724C6D" w14:paraId="5151AD46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BF43DFE" w14:textId="77777777" w:rsidR="003D27FB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0ED8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3893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63E0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679D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4FA058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AC70D2F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D27FB" w:rsidRPr="00724C6D" w14:paraId="2E5A8938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571312B" w14:textId="1819244B" w:rsidR="003D27FB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2024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>
              <w:rPr>
                <w:rFonts w:ascii="Verdana" w:hAnsi="Verdana"/>
                <w:b/>
                <w:szCs w:val="18"/>
                <w:lang w:val="nl-NL"/>
              </w:rPr>
              <w:t>21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1730" w14:textId="592D34B3" w:rsidR="003D27FB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5ABC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D761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9275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4973C2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FEAD0D6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D27FB" w:rsidRPr="00724C6D" w14:paraId="41109456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24EFD43" w14:textId="77777777" w:rsidR="003D27FB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DDF7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126B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4380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5AEC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3BC5E9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8243BA3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D27FB" w:rsidRPr="00724C6D" w14:paraId="1CBB225C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1782F5" w14:textId="77777777" w:rsidR="003D27FB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B112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BEA2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FE14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2C11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2C6A1B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BEF7729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D27FB" w:rsidRPr="00724C6D" w14:paraId="1DA4A2BD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21DB51" w14:textId="77777777" w:rsidR="003D27FB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9F98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7D03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9A0F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ED3E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663B6A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B022DD1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D27FB" w:rsidRPr="00724C6D" w14:paraId="22E25FD2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003F138" w14:textId="77777777" w:rsidR="003D27FB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D2E7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AE6D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6284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3067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69C012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FA7EE2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D27FB" w:rsidRPr="00724C6D" w14:paraId="3BE92501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182CC36" w14:textId="5BFC2EA4" w:rsidR="003D27FB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2024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>
              <w:rPr>
                <w:rFonts w:ascii="Verdana" w:hAnsi="Verdana"/>
                <w:b/>
                <w:szCs w:val="18"/>
                <w:lang w:val="nl-NL"/>
              </w:rPr>
              <w:t>22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140C" w14:textId="364BA94B" w:rsidR="003D27FB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07CB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E544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3879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713A79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4DCF67E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D27FB" w:rsidRPr="00724C6D" w14:paraId="61AA7661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A3D5A0C" w14:textId="77777777" w:rsidR="003D27FB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7187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0291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22D4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1B06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958055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E691DD6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D27FB" w:rsidRPr="00724C6D" w14:paraId="081E5948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38C46B2" w14:textId="77777777" w:rsidR="003D27FB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043E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6F60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A032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94B3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8C7E82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7DDEEC9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D27FB" w:rsidRPr="00724C6D" w14:paraId="59414AA9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F53E4D8" w14:textId="77777777" w:rsidR="003D27FB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E319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0B80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0A09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E19E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D26F66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1085F6B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D27FB" w:rsidRPr="00724C6D" w14:paraId="49433EDE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8DA177A" w14:textId="77777777" w:rsidR="003D27FB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743F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4EF4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DE14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6D46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24DF42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295D619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D27FB" w:rsidRPr="00724C6D" w14:paraId="2F7A295E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3CFB6EC" w14:textId="3E63B6D9" w:rsidR="003D27FB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lastRenderedPageBreak/>
              <w:t>2024</w:t>
            </w:r>
            <w:r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>
              <w:rPr>
                <w:rFonts w:ascii="Verdana" w:hAnsi="Verdana"/>
                <w:b/>
                <w:szCs w:val="18"/>
                <w:lang w:val="nl-NL"/>
              </w:rPr>
              <w:t>23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5845" w14:textId="440962E8" w:rsidR="003D27FB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Rotonde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356A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285A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06D8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8279DD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889F49F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D27FB" w:rsidRPr="00724C6D" w14:paraId="6F1ED435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C91B810" w14:textId="77777777" w:rsidR="003D27FB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3180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E6B8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1E5A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1FB0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D3773C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491F98A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D27FB" w:rsidRPr="00724C6D" w14:paraId="404C2350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CBFF47C" w14:textId="77777777" w:rsidR="003D27FB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FD02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05E6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3009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76D3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EA6747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488D479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D27FB" w:rsidRPr="00724C6D" w14:paraId="69D877D5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3F3898E" w14:textId="77777777" w:rsidR="003D27FB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F017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8496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4D6C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2DC1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293954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F891ADE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D27FB" w:rsidRPr="00724C6D" w14:paraId="4838C7A0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07A27A2" w14:textId="77777777" w:rsidR="003D27FB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31FD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A355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C75A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8882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A4C1A2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9A55EF6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D27FB" w:rsidRPr="00724C6D" w14:paraId="3E5D14FB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54F312C" w14:textId="16C28C40" w:rsidR="003D27FB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2024-24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E3BFB" w14:textId="0FBE9462" w:rsidR="003D27FB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Gehele VRI kruispunt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BB3D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EFB2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6604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4C85F1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8BB23E6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D27FB" w:rsidRPr="00724C6D" w14:paraId="13C5BEE8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3FAC6B7" w14:textId="77777777" w:rsidR="003D27FB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A612AE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5986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725A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A629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3846F7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A0743ED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D27FB" w:rsidRPr="00724C6D" w14:paraId="4DBF728C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397BA9" w14:textId="77777777" w:rsidR="003D27FB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49D0C5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EF41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7AB6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79BF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9C8839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322EBDD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D27FB" w:rsidRPr="00724C6D" w14:paraId="5115C84B" w14:textId="77777777" w:rsidTr="003D27FB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9A48F7" w14:textId="77777777" w:rsidR="003D27FB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EDF8FB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9970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3907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8521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2416AF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D870D4B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D27FB" w:rsidRPr="00724C6D" w14:paraId="703DD749" w14:textId="77777777" w:rsidTr="003D27FB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BB1BB1D" w14:textId="77777777" w:rsidR="003D27FB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642784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4CE6F2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448C49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C6931B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3062A54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92C935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427880" w:rsidRPr="00724C6D" w14:paraId="393CEB46" w14:textId="77777777" w:rsidTr="003D27FB">
        <w:tc>
          <w:tcPr>
            <w:tcW w:w="23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EE7F275" w14:textId="54B31C27" w:rsidR="00427880" w:rsidRDefault="00427880" w:rsidP="00B678C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 xml:space="preserve">Subtotaal </w:t>
            </w:r>
            <w:r w:rsidR="003D27FB">
              <w:rPr>
                <w:rFonts w:ascii="Verdana" w:hAnsi="Verdana"/>
                <w:b/>
                <w:szCs w:val="18"/>
                <w:lang w:val="nl-NL"/>
              </w:rPr>
              <w:t>2</w:t>
            </w:r>
            <w:r>
              <w:rPr>
                <w:rFonts w:ascii="Verdana" w:hAnsi="Verdana"/>
                <w:b/>
                <w:szCs w:val="18"/>
                <w:lang w:val="nl-NL"/>
              </w:rPr>
              <w:t>024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4D600D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6A9BC7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#</w:t>
            </w:r>
            <w:r w:rsidRPr="00347A7D">
              <w:rPr>
                <w:rFonts w:ascii="Verdana" w:hAnsi="Verdana"/>
                <w:b/>
                <w:szCs w:val="18"/>
                <w:lang w:val="nl-NL"/>
              </w:rPr>
              <w:t xml:space="preserve"> ….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E6FEF5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#</w:t>
            </w:r>
            <w:r w:rsidRPr="00347A7D">
              <w:rPr>
                <w:rFonts w:ascii="Verdana" w:hAnsi="Verdana"/>
                <w:b/>
                <w:szCs w:val="18"/>
                <w:lang w:val="nl-NL"/>
              </w:rPr>
              <w:t xml:space="preserve"> ….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CFB26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# ….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8FCECFE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347A7D">
              <w:rPr>
                <w:rFonts w:ascii="Verdana" w:hAnsi="Verdana"/>
                <w:b/>
                <w:szCs w:val="18"/>
                <w:lang w:val="nl-NL"/>
              </w:rPr>
              <w:t>€ ….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1CAD9A" w14:textId="77777777" w:rsidR="00427880" w:rsidRPr="00724C6D" w:rsidRDefault="00427880" w:rsidP="00B617AD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347A7D">
              <w:rPr>
                <w:rFonts w:ascii="Verdana" w:hAnsi="Verdana"/>
                <w:b/>
                <w:szCs w:val="18"/>
                <w:lang w:val="nl-NL"/>
              </w:rPr>
              <w:t>€ …..</w:t>
            </w:r>
          </w:p>
        </w:tc>
      </w:tr>
    </w:tbl>
    <w:p w14:paraId="110B1CA9" w14:textId="0583683F" w:rsidR="00A22756" w:rsidRDefault="00A22756" w:rsidP="00241548"/>
    <w:p w14:paraId="1D42F1AF" w14:textId="77777777" w:rsidR="00A22756" w:rsidRDefault="00A22756">
      <w:pPr>
        <w:overflowPunct/>
        <w:autoSpaceDE/>
        <w:autoSpaceDN/>
        <w:adjustRightInd/>
        <w:textAlignment w:val="auto"/>
      </w:pPr>
      <w:r>
        <w:br w:type="page"/>
      </w:r>
    </w:p>
    <w:p w14:paraId="1958CFAE" w14:textId="55499699" w:rsidR="00A22756" w:rsidRDefault="00A22756" w:rsidP="00A22756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rFonts w:ascii="Verdana" w:hAnsi="Verdana"/>
          <w:szCs w:val="18"/>
          <w:lang w:val="nl-NL"/>
        </w:rPr>
      </w:pPr>
      <w:r>
        <w:rPr>
          <w:rFonts w:ascii="Verdana" w:hAnsi="Verdana"/>
          <w:szCs w:val="18"/>
          <w:lang w:val="nl-NL"/>
        </w:rPr>
        <w:lastRenderedPageBreak/>
        <w:t>Geplande locaties jaar 202</w:t>
      </w:r>
      <w:r w:rsidR="00B678C9">
        <w:rPr>
          <w:rFonts w:ascii="Verdana" w:hAnsi="Verdana"/>
          <w:szCs w:val="18"/>
          <w:lang w:val="nl-NL"/>
        </w:rPr>
        <w:t>5</w:t>
      </w:r>
    </w:p>
    <w:tbl>
      <w:tblPr>
        <w:tblW w:w="92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1"/>
        <w:gridCol w:w="1290"/>
        <w:gridCol w:w="988"/>
        <w:gridCol w:w="1134"/>
        <w:gridCol w:w="1361"/>
        <w:gridCol w:w="1134"/>
        <w:gridCol w:w="992"/>
      </w:tblGrid>
      <w:tr w:rsidR="00A22756" w:rsidRPr="00347A7D" w14:paraId="72F3CE7B" w14:textId="77777777" w:rsidTr="00A22756">
        <w:trPr>
          <w:trHeight w:val="307"/>
        </w:trPr>
        <w:tc>
          <w:tcPr>
            <w:tcW w:w="23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F240A2B" w14:textId="77777777" w:rsidR="00A22756" w:rsidRDefault="00A22756" w:rsidP="00A22756">
            <w:pPr>
              <w:pStyle w:val="Kop1"/>
              <w:rPr>
                <w:sz w:val="18"/>
                <w:szCs w:val="18"/>
              </w:rPr>
            </w:pPr>
            <w:r w:rsidRPr="00724C6D">
              <w:rPr>
                <w:sz w:val="18"/>
                <w:szCs w:val="18"/>
              </w:rPr>
              <w:t xml:space="preserve">Diensten / </w:t>
            </w:r>
            <w:r>
              <w:rPr>
                <w:sz w:val="18"/>
                <w:szCs w:val="18"/>
              </w:rPr>
              <w:t xml:space="preserve">(deel)producten: </w:t>
            </w:r>
          </w:p>
          <w:p w14:paraId="24A70A29" w14:textId="77777777" w:rsidR="00A22756" w:rsidRPr="00724C6D" w:rsidRDefault="00A22756" w:rsidP="00A22756">
            <w:pPr>
              <w:pStyle w:val="Kop1"/>
              <w:rPr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73D8828" w14:textId="77777777" w:rsidR="00A22756" w:rsidRPr="00C075A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Type locatie</w:t>
            </w: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E9D4863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Aantal</w:t>
            </w:r>
          </w:p>
          <w:p w14:paraId="02EEE05A" w14:textId="77777777" w:rsidR="00A22756" w:rsidRPr="00C075A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proofErr w:type="spellStart"/>
            <w:r>
              <w:rPr>
                <w:rFonts w:ascii="Verdana" w:hAnsi="Verdana"/>
                <w:b/>
                <w:szCs w:val="18"/>
                <w:lang w:val="nl-NL"/>
              </w:rPr>
              <w:t>Waar-nemers</w:t>
            </w:r>
            <w:proofErr w:type="spellEnd"/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217CC4" w14:textId="77777777" w:rsidR="00A22756" w:rsidRPr="006A3189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 w:rsidRPr="006A3189">
              <w:rPr>
                <w:rFonts w:ascii="Verdana" w:hAnsi="Verdana"/>
                <w:b/>
                <w:szCs w:val="18"/>
                <w:lang w:val="nl-NL"/>
              </w:rPr>
              <w:t xml:space="preserve">Aantal camera’s 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CBC3B28" w14:textId="77777777" w:rsidR="00A22756" w:rsidRPr="00347A7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 xml:space="preserve">Aantal </w:t>
            </w:r>
            <w:proofErr w:type="spellStart"/>
            <w:r>
              <w:rPr>
                <w:rFonts w:ascii="Verdana" w:hAnsi="Verdana"/>
                <w:b/>
                <w:szCs w:val="18"/>
                <w:lang w:val="nl-NL"/>
              </w:rPr>
              <w:t>meet-apparatuur</w:t>
            </w:r>
            <w:proofErr w:type="spellEnd"/>
            <w:r>
              <w:rPr>
                <w:rFonts w:ascii="Verdana" w:hAnsi="Verdana"/>
                <w:b/>
                <w:szCs w:val="18"/>
                <w:lang w:val="nl-NL"/>
              </w:rPr>
              <w:t xml:space="preserve"> overig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C3630B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347A7D">
              <w:rPr>
                <w:rFonts w:ascii="Verdana" w:hAnsi="Verdana"/>
                <w:b/>
                <w:szCs w:val="18"/>
                <w:lang w:val="nl-NL"/>
              </w:rPr>
              <w:t>Kosten</w:t>
            </w:r>
            <w:r>
              <w:rPr>
                <w:rFonts w:ascii="Verdana" w:hAnsi="Verdana"/>
                <w:b/>
                <w:szCs w:val="18"/>
                <w:lang w:val="nl-NL"/>
              </w:rPr>
              <w:t xml:space="preserve"> per deel-product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F8C03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347A7D">
              <w:rPr>
                <w:rFonts w:ascii="Verdana" w:hAnsi="Verdana"/>
                <w:b/>
                <w:szCs w:val="18"/>
                <w:lang w:val="nl-NL"/>
              </w:rPr>
              <w:t>To</w:t>
            </w:r>
            <w:r>
              <w:rPr>
                <w:rFonts w:ascii="Verdana" w:hAnsi="Verdana"/>
                <w:b/>
                <w:szCs w:val="18"/>
                <w:lang w:val="nl-NL"/>
              </w:rPr>
              <w:t>taal  kosten per locatie</w:t>
            </w:r>
          </w:p>
        </w:tc>
      </w:tr>
      <w:tr w:rsidR="00A22756" w:rsidRPr="00724C6D" w14:paraId="58F08E88" w14:textId="77777777" w:rsidTr="00A22756">
        <w:tc>
          <w:tcPr>
            <w:tcW w:w="238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E453B39" w14:textId="7C9261BD" w:rsidR="00A22756" w:rsidRPr="00E55A64" w:rsidRDefault="00B678C9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2025</w:t>
            </w:r>
            <w:r w:rsidR="00A22756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A22756">
              <w:rPr>
                <w:rFonts w:ascii="Verdana" w:hAnsi="Verdana"/>
                <w:b/>
                <w:szCs w:val="18"/>
                <w:lang w:val="nl-NL"/>
              </w:rPr>
              <w:t>0</w:t>
            </w:r>
            <w:r w:rsidR="00A22756" w:rsidRPr="00E55A64">
              <w:rPr>
                <w:rFonts w:ascii="Verdana" w:hAnsi="Verdana"/>
                <w:b/>
                <w:szCs w:val="18"/>
                <w:lang w:val="nl-NL"/>
              </w:rPr>
              <w:t xml:space="preserve">1 </w:t>
            </w:r>
          </w:p>
        </w:tc>
        <w:tc>
          <w:tcPr>
            <w:tcW w:w="129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10FDBAF9" w14:textId="1A9FC24B" w:rsidR="00A22756" w:rsidRPr="00826E31" w:rsidRDefault="006A2D0D" w:rsidP="00A2275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  <w:szCs w:val="18"/>
                <w:lang w:val="nl-NL"/>
              </w:rPr>
            </w:pPr>
            <w:r>
              <w:rPr>
                <w:rFonts w:ascii="Verdana" w:hAnsi="Verdana"/>
                <w:color w:val="000000"/>
                <w:szCs w:val="18"/>
              </w:rPr>
              <w:t>Toe-/ afritten + hoofd-rijbaan</w:t>
            </w: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A9DF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A55A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4FAE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91A46D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01C4E3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64B9259E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F98E45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77D3CF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8BBA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2D88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A2A2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5D01C5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BDB3CD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74A552F5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DE51CB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98BEED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6EE8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94F8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D383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1A1D8E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90B616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3B4AC3E9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56C825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D0BE2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B149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1B07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B5CE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3F8196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FF37E8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425D78BA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E4A8FA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58A2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1D28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5A4F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736A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C7AB9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00E5EF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0D4D3577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6ED595B" w14:textId="58613722" w:rsidR="00A22756" w:rsidRPr="00E55A64" w:rsidRDefault="00B678C9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2025</w:t>
            </w:r>
            <w:r w:rsidR="00A22756">
              <w:rPr>
                <w:rFonts w:ascii="Verdana" w:hAnsi="Verdana"/>
                <w:b/>
                <w:szCs w:val="18"/>
                <w:lang w:val="nl-NL"/>
              </w:rPr>
              <w:t>-02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CDFE31" w14:textId="7DED689F" w:rsidR="00A22756" w:rsidRPr="00724C6D" w:rsidRDefault="006A2D0D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color w:val="000000"/>
                <w:szCs w:val="18"/>
              </w:rPr>
              <w:t>Toe-/ afritten + hoofd-rijbaan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D583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F367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84C1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3BAF8C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6E7950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4695FE17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608DCB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D09159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D9D3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527B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15E1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6269B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F7DC25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75E755A6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3419AE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6DFCAD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53B7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6951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27A9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76671D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029FD4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633247E1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6CDC9F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FCA3B4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1339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4FA0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9A89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175FAA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61DE04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05A68440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AFC75A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9F02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E6D9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E416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EB05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3E05A8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0FE44E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6C112FDC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02C4A6A" w14:textId="4E0C9B9E" w:rsidR="00A22756" w:rsidRPr="00E55A64" w:rsidRDefault="00B678C9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2025</w:t>
            </w:r>
            <w:r w:rsidR="00A22756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A22756">
              <w:rPr>
                <w:rFonts w:ascii="Verdana" w:hAnsi="Verdana"/>
                <w:b/>
                <w:szCs w:val="18"/>
                <w:lang w:val="nl-NL"/>
              </w:rPr>
              <w:t>03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8FA5DC" w14:textId="1E31458C" w:rsidR="00A22756" w:rsidRPr="00724C6D" w:rsidRDefault="006A2D0D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AA4D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3981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F649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263608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97A18A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5B891E1B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A65FFA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60DD03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A5F7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D57F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52CC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E373A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1D9CC8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1EA5D539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654C65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D495A2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4A1F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6A79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85FC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6EAB1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8A720E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1A1258E8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AF1B1F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5461F4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0E5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1B26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656C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2B50E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1CB94A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779E302B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CE9836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2554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DE58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C0F8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C04C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0F5D1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8733AA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553CF02F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AAAEC9E" w14:textId="206BC04E" w:rsidR="00A22756" w:rsidRPr="00E55A64" w:rsidRDefault="00B678C9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2025</w:t>
            </w:r>
            <w:r w:rsidR="00A22756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A22756">
              <w:rPr>
                <w:rFonts w:ascii="Verdana" w:hAnsi="Verdana"/>
                <w:b/>
                <w:szCs w:val="18"/>
                <w:lang w:val="nl-NL"/>
              </w:rPr>
              <w:t>04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C412AC" w14:textId="6345BB23" w:rsidR="00A22756" w:rsidRPr="00724C6D" w:rsidRDefault="006A2D0D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D03C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8064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8A3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22574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C7BD23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3D09015F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DD7113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EBD4D0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075F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A1A3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D4EA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4F5B3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D6B6B8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2AA8791D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D865F7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70A57A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0F38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AC6A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2C07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EDE74F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73AED2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10AC5981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C3B0AE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01E10B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328C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0F36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763D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7E986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FAAA5E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403E523A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EF26CA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E09E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E72E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9EFB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F02D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2DFD5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75D457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37D9AC00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1E541CE" w14:textId="577D6168" w:rsidR="00A22756" w:rsidRPr="00E55A64" w:rsidRDefault="00B678C9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2025</w:t>
            </w:r>
            <w:r w:rsidR="00A22756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A22756">
              <w:rPr>
                <w:rFonts w:ascii="Verdana" w:hAnsi="Verdana"/>
                <w:b/>
                <w:szCs w:val="18"/>
                <w:lang w:val="nl-NL"/>
              </w:rPr>
              <w:t>05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1A414B" w14:textId="17D39081" w:rsidR="00A22756" w:rsidRPr="00724C6D" w:rsidRDefault="006A2D0D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color w:val="000000"/>
                <w:szCs w:val="18"/>
              </w:rPr>
              <w:t>Toe-/ afritten + hoofd-rijbaan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7C2B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5087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1D8D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88079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F973BB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18B80B4B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4A8466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6A1C56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F783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3570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E965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91B3A0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48F4E3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142374B9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795ED0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DB2E28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9761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32AF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50A5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7D9C08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7BC0BF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0AC50F85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F4191F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89390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E616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C1A7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02F5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9C5189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94C9A3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5B3F1A92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4F1053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19C5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6B60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1117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7D88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3FB564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C2A3BA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23D7EF43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EEB2B4F" w14:textId="52708E59" w:rsidR="00A22756" w:rsidRPr="00E55A64" w:rsidRDefault="00B678C9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2025</w:t>
            </w:r>
            <w:r w:rsidR="00A22756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A22756">
              <w:rPr>
                <w:rFonts w:ascii="Verdana" w:hAnsi="Verdana"/>
                <w:b/>
                <w:szCs w:val="18"/>
                <w:lang w:val="nl-NL"/>
              </w:rPr>
              <w:t>06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E92820" w14:textId="0C3C8F26" w:rsidR="00A22756" w:rsidRPr="00724C6D" w:rsidRDefault="006A2D0D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proofErr w:type="spellStart"/>
            <w:r>
              <w:rPr>
                <w:rFonts w:ascii="Verdana" w:hAnsi="Verdana"/>
                <w:szCs w:val="18"/>
                <w:lang w:val="nl-NL"/>
              </w:rPr>
              <w:t>Toerit</w:t>
            </w:r>
            <w:proofErr w:type="spellEnd"/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536D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54FB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0CEA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94406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97836B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54F39A7A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E029C9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53DBF4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07EC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D878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4B54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DDA8AC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40BD4E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54D1528A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07A1E2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7E2895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CA98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0535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B274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2D7D8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F3524C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0EBA8DC0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D586D5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66BFE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DB88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D975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3E58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1AA699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1A1294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4958B905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5DCAE4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5D39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3623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B6BF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A8F7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DCFB2C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40B877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3D6AAB7B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BED805" w14:textId="1F1FA070" w:rsidR="00A22756" w:rsidRPr="00E55A64" w:rsidRDefault="00B678C9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2025</w:t>
            </w:r>
            <w:r w:rsidR="00A22756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A22756">
              <w:rPr>
                <w:rFonts w:ascii="Verdana" w:hAnsi="Verdana"/>
                <w:b/>
                <w:szCs w:val="18"/>
                <w:lang w:val="nl-NL"/>
              </w:rPr>
              <w:t>07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72248A" w14:textId="2A5B5857" w:rsidR="00A22756" w:rsidRPr="00724C6D" w:rsidRDefault="006A2D0D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color w:val="000000"/>
                <w:szCs w:val="18"/>
              </w:rPr>
              <w:t>Toe-/ afritten + hoofd-rijbaan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08B3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88E1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030D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2FA20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668615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67406B78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04170F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997810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EE14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66AC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ABD9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58225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B2A77B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2D00BB48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D67C45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0E33C9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7DBD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9E4C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9AC0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7BA281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BA1E5F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6297F1FB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01D7E9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68F357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3B7D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01B6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9158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C5B388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294694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0FAE54A5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A2B099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AE24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7BF7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A2EB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F42E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DC684A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3DB509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60C196D3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DF1F77D" w14:textId="00A10C5A" w:rsidR="00A22756" w:rsidRPr="00E55A64" w:rsidRDefault="00B678C9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2025</w:t>
            </w:r>
            <w:r w:rsidR="00A22756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A22756">
              <w:rPr>
                <w:rFonts w:ascii="Verdana" w:hAnsi="Verdana"/>
                <w:b/>
                <w:szCs w:val="18"/>
                <w:lang w:val="nl-NL"/>
              </w:rPr>
              <w:t>08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B03D12" w14:textId="0A4C5583" w:rsidR="00A22756" w:rsidRPr="00724C6D" w:rsidRDefault="006A2D0D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39A0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8EB1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098F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DB8347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EC2584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2F0A17BF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DC4003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349C0A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FE19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E366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A9B8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5DA97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43C0EA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18A118E2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13DD9C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CD83D2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F9C5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CDFB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0298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751D8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1FA411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7DC049B6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74448A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A505F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39F8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C48C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1A7E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602578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2E59CE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7723C9E6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4D8D37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62C5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0D05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56A4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BFDD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6A6E4B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BA1541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5AD9A89C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3056AC6" w14:textId="3072553C" w:rsidR="00A22756" w:rsidRPr="00E55A64" w:rsidRDefault="00B678C9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2025</w:t>
            </w:r>
            <w:r w:rsidR="00A22756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A22756">
              <w:rPr>
                <w:rFonts w:ascii="Verdana" w:hAnsi="Verdana"/>
                <w:b/>
                <w:szCs w:val="18"/>
                <w:lang w:val="nl-NL"/>
              </w:rPr>
              <w:t>09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1DE0F42" w14:textId="2D79389D" w:rsidR="00A22756" w:rsidRPr="00724C6D" w:rsidRDefault="006A2D0D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C554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174C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95E8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23CBE1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F54FF7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0F595A3D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2658D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92B06B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DC02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13C9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E049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B39E6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0D0A51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73B83E26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1E7A0B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E0D5C0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15B5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981F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C333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B35347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32BD5D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68355A50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E3520E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73D1E4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7A1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7AEF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F72C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02EF3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7A10B2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658460D7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1D6A10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C6DF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2C60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4416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E001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96F70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B8FC4F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31E9078D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28416E3" w14:textId="0B78EE6D" w:rsidR="00A22756" w:rsidRPr="00E55A64" w:rsidRDefault="00B678C9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2025</w:t>
            </w:r>
            <w:r w:rsidR="00A22756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A22756">
              <w:rPr>
                <w:rFonts w:ascii="Verdana" w:hAnsi="Verdana"/>
                <w:b/>
                <w:szCs w:val="18"/>
                <w:lang w:val="nl-NL"/>
              </w:rPr>
              <w:t>10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6EC2D4" w14:textId="1E7DB774" w:rsidR="00A22756" w:rsidRPr="00724C6D" w:rsidRDefault="006A2D0D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519F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2794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3F44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89E62C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F40BEE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3BC72902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3D37F5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C8311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654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727B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C5A6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7D5B62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CB8E21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70EB1C39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27D0D9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27F27D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8D9C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732E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8CE0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F534B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CF43D9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714A61F8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6A69F3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137834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3593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33FF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9D98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7CAA7A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48E471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49BF651A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D9D69C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F7C0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569F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DF6C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0FAE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6C7064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C48A3C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47132399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8FF4A5D" w14:textId="77777777" w:rsidR="00E54866" w:rsidRDefault="00E5486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</w:p>
          <w:p w14:paraId="6F94D61A" w14:textId="77777777" w:rsidR="00E54866" w:rsidRDefault="00E5486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</w:p>
          <w:p w14:paraId="18FBB63F" w14:textId="77777777" w:rsidR="00E54866" w:rsidRDefault="00E5486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</w:p>
          <w:p w14:paraId="7938930C" w14:textId="77777777" w:rsidR="00E54866" w:rsidRDefault="00E5486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</w:p>
          <w:p w14:paraId="40C58CBF" w14:textId="77777777" w:rsidR="00E54866" w:rsidRDefault="00E5486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</w:p>
          <w:p w14:paraId="4E967A8D" w14:textId="0A6E33CA" w:rsidR="00A22756" w:rsidRPr="00E55A64" w:rsidRDefault="00B678C9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lastRenderedPageBreak/>
              <w:t>2025</w:t>
            </w:r>
            <w:r w:rsidR="00A22756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A22756">
              <w:rPr>
                <w:rFonts w:ascii="Verdana" w:hAnsi="Verdana"/>
                <w:b/>
                <w:szCs w:val="18"/>
                <w:lang w:val="nl-NL"/>
              </w:rPr>
              <w:t>11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8BE81CD" w14:textId="77777777" w:rsidR="00E54866" w:rsidRDefault="00E5486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  <w:p w14:paraId="7596C8A4" w14:textId="77777777" w:rsidR="00E54866" w:rsidRDefault="00E5486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  <w:p w14:paraId="6988AF92" w14:textId="77777777" w:rsidR="00E54866" w:rsidRDefault="00E5486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  <w:p w14:paraId="7AB4DFCE" w14:textId="77777777" w:rsidR="00E54866" w:rsidRDefault="00E5486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  <w:p w14:paraId="7DE84078" w14:textId="3BC47477" w:rsidR="00A22756" w:rsidRPr="00724C6D" w:rsidRDefault="006A2D0D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lastRenderedPageBreak/>
              <w:t>Volledig knooppunt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E463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860F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C5A9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EFC268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A5FC4F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64CBC043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4497A8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1EE4DA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5095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4C92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639A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2DFB7D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B9D18C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2AAA6C2D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79BB8D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C0FA6B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A94F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1983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8E00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273DE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F7F1DE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1613E557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704C49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CF7220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08D4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9B65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5DD2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E3148E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3C6A0C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6BD0B50E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45200A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04D3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F914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3FC4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2C45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639B3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2477E9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5262FF29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0BED57E" w14:textId="3F4106EF" w:rsidR="00A22756" w:rsidRDefault="00B678C9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2025</w:t>
            </w:r>
            <w:r w:rsidR="00A22756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A22756">
              <w:rPr>
                <w:rFonts w:ascii="Verdana" w:hAnsi="Verdana"/>
                <w:b/>
                <w:szCs w:val="18"/>
                <w:lang w:val="nl-NL"/>
              </w:rPr>
              <w:t>12</w:t>
            </w:r>
          </w:p>
        </w:tc>
        <w:tc>
          <w:tcPr>
            <w:tcW w:w="129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741122E7" w14:textId="4D8D1885" w:rsidR="00A22756" w:rsidRPr="00724C6D" w:rsidRDefault="006A2D0D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Volledig knooppunt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4F9D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1AC1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4837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84354A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A1352F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2B70B0E8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AE3A688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A7872B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4CE7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2514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3D4C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377A1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B529D7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3BFFCE56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D3F8EB9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A530BE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C555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2BBD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C89F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8D562F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D421A8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02E68815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F9B7C4D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AFC859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ECA9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F457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7F59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28661A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85D006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6EB140F8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0FF345D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988D07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25FA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CCEF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C4A7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70CF2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7C7FFE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5BC5C410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1165432" w14:textId="5C40AFC5" w:rsidR="00A22756" w:rsidRDefault="00B678C9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2025</w:t>
            </w:r>
            <w:r w:rsidR="00A22756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A22756">
              <w:rPr>
                <w:rFonts w:ascii="Verdana" w:hAnsi="Verdana"/>
                <w:b/>
                <w:szCs w:val="18"/>
                <w:lang w:val="nl-NL"/>
              </w:rPr>
              <w:t>13</w:t>
            </w:r>
          </w:p>
        </w:tc>
        <w:tc>
          <w:tcPr>
            <w:tcW w:w="129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70A8BD6E" w14:textId="38F28BB2" w:rsidR="00A22756" w:rsidRPr="00724C6D" w:rsidRDefault="006A2D0D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818C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C436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33CA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F89E7B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88C5C8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7CBC7007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CFF75AD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F523BD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ED10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66B5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0A20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413B91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3B047B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4348F9C2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422A4FE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020863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9623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AA6D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F301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393CB3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7E83BC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49ECAD77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1A26C7A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F287ED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6642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E186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AB2C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9BA7A0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1E9303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41E8412F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7C77A23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AA5444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8BD5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4AE3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D28C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F1891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924554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0EBC31C4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619915A" w14:textId="0862E5BF" w:rsidR="00A22756" w:rsidRDefault="00B678C9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2025</w:t>
            </w:r>
            <w:r w:rsidR="00A22756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A22756">
              <w:rPr>
                <w:rFonts w:ascii="Verdana" w:hAnsi="Verdana"/>
                <w:b/>
                <w:szCs w:val="18"/>
                <w:lang w:val="nl-NL"/>
              </w:rPr>
              <w:t>14</w:t>
            </w:r>
          </w:p>
        </w:tc>
        <w:tc>
          <w:tcPr>
            <w:tcW w:w="129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1DE9E50A" w14:textId="4BE5FC49" w:rsidR="00A22756" w:rsidRPr="00724C6D" w:rsidRDefault="006A2D0D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4851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21EF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9D2C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7B6E95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F2377E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07D7277E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4CDD317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727FD9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924D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7E7E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997C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35FE8E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176062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121490AF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412C305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ED0842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A0D1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4945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C239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A2E9BC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91B944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3A51C004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9FF4D16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23D11B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D99A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DA04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96A4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CEF40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E742F9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584A0654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D403A55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40AC9C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B137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7472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0709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4FD16A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C5A891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2EE59C30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AE1AF97" w14:textId="0D3C1C2B" w:rsidR="00A22756" w:rsidRDefault="00B678C9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2025</w:t>
            </w:r>
            <w:r w:rsidR="00A22756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A22756">
              <w:rPr>
                <w:rFonts w:ascii="Verdana" w:hAnsi="Verdana"/>
                <w:b/>
                <w:szCs w:val="18"/>
                <w:lang w:val="nl-NL"/>
              </w:rPr>
              <w:t>15</w:t>
            </w:r>
          </w:p>
        </w:tc>
        <w:tc>
          <w:tcPr>
            <w:tcW w:w="129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F19FCFD" w14:textId="510C6771" w:rsidR="00A22756" w:rsidRPr="00724C6D" w:rsidRDefault="006A2D0D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B342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D7A0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EB2D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9407FB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A7112A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5BF99424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9A59928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0F1647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7969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8567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A4E5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70BB55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738E01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645F749C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0B51581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E06A2F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6EB4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C947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8E11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DF0D5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410678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57CDF8C7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D098014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0835F5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CC7B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7C70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A11F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6FBE5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0E6F83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11B08546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3CDC21D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79C818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17A8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62AC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4657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36720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CC08B6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430436E0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BF59144" w14:textId="74DC15A9" w:rsidR="00A22756" w:rsidRDefault="00B678C9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2025</w:t>
            </w:r>
            <w:r w:rsidR="00A22756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A22756">
              <w:rPr>
                <w:rFonts w:ascii="Verdana" w:hAnsi="Verdana"/>
                <w:b/>
                <w:szCs w:val="18"/>
                <w:lang w:val="nl-NL"/>
              </w:rPr>
              <w:t>16</w:t>
            </w:r>
          </w:p>
        </w:tc>
        <w:tc>
          <w:tcPr>
            <w:tcW w:w="129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6D2B871" w14:textId="5C849173" w:rsidR="00A22756" w:rsidRPr="00724C6D" w:rsidRDefault="006A2D0D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Volledig knooppunt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A9F9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A3EB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42BD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8A20C7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BC5817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0408B561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3BA1342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481835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7D16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5CD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BB10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43E67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AED134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6666252F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D22FB04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204ABC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FF87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CE0E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BC8D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413D2C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78A798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465932F6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7AD6BCA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30D1DE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18BD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DF41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B144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E3547B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D0D67F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2C0D9B81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704D9DC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26CC9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3F73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F55C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A0BC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23C23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0DF92B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788440A5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1136FD8" w14:textId="0DE37806" w:rsidR="00A22756" w:rsidRDefault="00B678C9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2025</w:t>
            </w:r>
            <w:r w:rsidR="00A22756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A22756">
              <w:rPr>
                <w:rFonts w:ascii="Verdana" w:hAnsi="Verdana"/>
                <w:b/>
                <w:szCs w:val="18"/>
                <w:lang w:val="nl-NL"/>
              </w:rPr>
              <w:t>17</w:t>
            </w:r>
          </w:p>
        </w:tc>
        <w:tc>
          <w:tcPr>
            <w:tcW w:w="129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01B66BFE" w14:textId="64CCD3EC" w:rsidR="00A22756" w:rsidRPr="00724C6D" w:rsidRDefault="006A2D0D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99D6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95A9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5CE6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9BA34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7D2AEA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385F8039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4B0E851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CD0DF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DB2D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1DFF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9804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E9B6FF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C237C2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4B3AA7A7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2C6D530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0ED5B0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A8F3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4D8C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CC25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898C6C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80F3A4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6CD9BB2C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43E9BEB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0F04F9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9A5F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2218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DBFB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90B0B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2D913C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2A978256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7EE720E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9A72A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D5C5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C502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A78E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C5DD06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610B90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5BD90B46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6FDE95" w14:textId="550BD409" w:rsidR="00A22756" w:rsidRDefault="00B678C9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2025</w:t>
            </w:r>
            <w:r w:rsidR="00A22756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A22756">
              <w:rPr>
                <w:rFonts w:ascii="Verdana" w:hAnsi="Verdana"/>
                <w:b/>
                <w:szCs w:val="18"/>
                <w:lang w:val="nl-NL"/>
              </w:rPr>
              <w:t>18</w:t>
            </w:r>
          </w:p>
        </w:tc>
        <w:tc>
          <w:tcPr>
            <w:tcW w:w="129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0BBABC98" w14:textId="1EACF08E" w:rsidR="00A22756" w:rsidRPr="00724C6D" w:rsidRDefault="006A2D0D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Toe-/afrit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1CB1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A04B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3602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61DA90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AEAC6C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6BA3D578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09258BE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963427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9E07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429C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4030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5D4D27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09A546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581B7467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7413A55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C678B5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99F3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DB85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6377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1A200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84C746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573BB4E8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04D8875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978BFB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F360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7A77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1728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F23722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DDECBC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2FB9C07D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898038C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ACCCE7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9F62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4720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87F0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34DA6E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509B03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784D3223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41A5015" w14:textId="3A7EC8FD" w:rsidR="00A22756" w:rsidRDefault="00B678C9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2025</w:t>
            </w:r>
            <w:r w:rsidR="00A22756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A22756">
              <w:rPr>
                <w:rFonts w:ascii="Verdana" w:hAnsi="Verdana"/>
                <w:b/>
                <w:szCs w:val="18"/>
                <w:lang w:val="nl-NL"/>
              </w:rPr>
              <w:t>19</w:t>
            </w:r>
          </w:p>
        </w:tc>
        <w:tc>
          <w:tcPr>
            <w:tcW w:w="129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007EF2D9" w14:textId="37927E3D" w:rsidR="00A22756" w:rsidRPr="00724C6D" w:rsidRDefault="006A2D0D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Volledig knooppunt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731A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947D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6A6F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0114D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4889F1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36795C7F" w14:textId="77777777" w:rsidTr="00A22756">
        <w:tc>
          <w:tcPr>
            <w:tcW w:w="238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44896CAA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1A8AA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45FAC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B2F43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4FE43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5EF2A19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D2F310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0D6642D6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8DE4462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520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662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F78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DE9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38496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965B1E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71E5ACFF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71EB867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04C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63C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353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64D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F6535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0E8E6A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2C699793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32A970B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43C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3D3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769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B35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2873C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AEDB5F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17F1CFBD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9E89EA4" w14:textId="43CB216A" w:rsidR="00A22756" w:rsidRDefault="00B678C9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2025</w:t>
            </w:r>
            <w:r w:rsidR="00A22756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A22756">
              <w:rPr>
                <w:rFonts w:ascii="Verdana" w:hAnsi="Verdana"/>
                <w:b/>
                <w:szCs w:val="18"/>
                <w:lang w:val="nl-NL"/>
              </w:rPr>
              <w:t>20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FB48" w14:textId="0A01CD12" w:rsidR="00A22756" w:rsidRPr="00724C6D" w:rsidRDefault="006A2D0D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BCB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98B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A08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6A865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7B14D5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2A6E41AC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BB4F2A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DF5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DC3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CCE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5FC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E064E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B8BBA1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28918235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2DA23FF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D68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2AF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61A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69B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D5587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3AFC12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106BF7CD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13CF5F4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958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B6C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CC1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2EC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36813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607484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22A48103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90E35A3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709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9B3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3E1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C46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85B1A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9FC646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6BFD918E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BF60F68" w14:textId="09FBB51E" w:rsidR="00A22756" w:rsidRDefault="00B678C9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2025</w:t>
            </w:r>
            <w:r w:rsidR="00A22756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A22756">
              <w:rPr>
                <w:rFonts w:ascii="Verdana" w:hAnsi="Verdana"/>
                <w:b/>
                <w:szCs w:val="18"/>
                <w:lang w:val="nl-NL"/>
              </w:rPr>
              <w:t>21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CEEA" w14:textId="0D58D348" w:rsidR="00A22756" w:rsidRPr="00724C6D" w:rsidRDefault="006A2D0D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color w:val="000000"/>
                <w:szCs w:val="18"/>
              </w:rPr>
              <w:t>Toe-/ afritten + hoofd-rijbaan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C17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157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7B8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6CC93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36F9D9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788D3345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C5DD68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E37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B38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5E0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AC9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FB88C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9BB112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0F8FCC5F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BF4C9D0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123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D5A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C76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7CB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62BC2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0D968A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7F3F2428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AA010DC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922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A26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7CB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923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41D72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5E78DF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4789E2FB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5B1F66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521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F60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6B8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6B8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B8883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44F76B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6933BFF0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FD5A03C" w14:textId="36897EB5" w:rsidR="00A22756" w:rsidRDefault="00B678C9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2025</w:t>
            </w:r>
            <w:r w:rsidR="00A22756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A22756">
              <w:rPr>
                <w:rFonts w:ascii="Verdana" w:hAnsi="Verdana"/>
                <w:b/>
                <w:szCs w:val="18"/>
                <w:lang w:val="nl-NL"/>
              </w:rPr>
              <w:t>22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EA9A" w14:textId="0224D607" w:rsidR="00A22756" w:rsidRPr="00724C6D" w:rsidRDefault="006A2D0D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D06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59E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E68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BEADB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71B310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1CC35E27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1574C9B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97C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3D8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85B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C69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4C920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38BFF0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389EE9B6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DFFB0E6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19E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B58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79C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4FB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AFF9B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20AEFD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412A2BF7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378BB37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0D7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4C7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C20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4FC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663DF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164C01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541AA6D0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9E57515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4BA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C87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662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9EF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955D8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431C33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0CC382C9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7E5C3F" w14:textId="3DC9D9B1" w:rsidR="00A22756" w:rsidRDefault="00B678C9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lastRenderedPageBreak/>
              <w:t>2025</w:t>
            </w:r>
            <w:r w:rsidR="00A22756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A22756">
              <w:rPr>
                <w:rFonts w:ascii="Verdana" w:hAnsi="Verdana"/>
                <w:b/>
                <w:szCs w:val="18"/>
                <w:lang w:val="nl-NL"/>
              </w:rPr>
              <w:t>23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98D5" w14:textId="5A337DA5" w:rsidR="00A22756" w:rsidRPr="00724C6D" w:rsidRDefault="006A2D0D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E2D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4C8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1C5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B3A65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5006F8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7A6E0AF9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37D0C58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761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4BC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11A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ECA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D344C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901F05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1862801F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A7FCB3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3DD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25C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65F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755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11944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E72E25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0827CEE2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5D9EE9F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F69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0A5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9A8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F3B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4EC41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9C6BC0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426B1343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A385704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270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BA5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848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E7D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4116E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5185B1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79953DE0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0CEDB11" w14:textId="413F0D04" w:rsidR="00A22756" w:rsidRDefault="00B678C9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2025</w:t>
            </w:r>
            <w:r w:rsidR="00A22756">
              <w:rPr>
                <w:rFonts w:ascii="Verdana" w:hAnsi="Verdana"/>
                <w:b/>
                <w:szCs w:val="18"/>
                <w:lang w:val="nl-NL"/>
              </w:rPr>
              <w:t>-24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6D9F7" w14:textId="23AE242F" w:rsidR="00A22756" w:rsidRPr="00724C6D" w:rsidRDefault="006A2D0D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color w:val="000000"/>
                <w:szCs w:val="18"/>
              </w:rPr>
              <w:t>Toe-/ afritten + hoofd-rijbaan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BAD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8E7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0B7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F73EC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92F607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72872823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D73A97E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A2F0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DFF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5C0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177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F5F0E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32877C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1591D025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61BBED3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4851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6E1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4A2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B5E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5E4E0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DE4976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6B9124E3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5EAE0FA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C59FD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320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5F3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493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3DE8C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118B2D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5841AE3E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A41094F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E47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1E4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E94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28C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E24E0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CD7A78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10A63A69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C66B12" w14:textId="68916621" w:rsidR="00A22756" w:rsidRDefault="00B678C9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2025</w:t>
            </w:r>
            <w:r w:rsidR="00A22756">
              <w:rPr>
                <w:rFonts w:ascii="Verdana" w:hAnsi="Verdana"/>
                <w:b/>
                <w:szCs w:val="18"/>
                <w:lang w:val="nl-NL"/>
              </w:rPr>
              <w:t>-25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06769E" w14:textId="0467F824" w:rsidR="00A22756" w:rsidRPr="00724C6D" w:rsidRDefault="006A2D0D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669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648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84C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F0817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EA2A52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0F7DDAEB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41B89F0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79414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9F9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C23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7C7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6CBBD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56E31E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7A827526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4414FA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E5B015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F9B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6E8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D51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2694B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124594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7ED11D1B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D52A03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B9B4FF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508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7C1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9E2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FDE8F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EDEA79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35DEB1CD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756844E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629B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859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9F7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8FD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E7D4A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3D5A31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69C8ACFD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B57D665" w14:textId="27104892" w:rsidR="00A22756" w:rsidRDefault="00B678C9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2025</w:t>
            </w:r>
            <w:r w:rsidR="00A22756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A22756">
              <w:rPr>
                <w:rFonts w:ascii="Verdana" w:hAnsi="Verdana"/>
                <w:b/>
                <w:szCs w:val="18"/>
                <w:lang w:val="nl-NL"/>
              </w:rPr>
              <w:t>26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C8C120" w14:textId="23A7355A" w:rsidR="00A22756" w:rsidRDefault="006A2D0D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EC4692">
              <w:t>Toe-/</w:t>
            </w:r>
            <w:r>
              <w:t xml:space="preserve"> </w:t>
            </w:r>
            <w:r w:rsidRPr="00EC4692">
              <w:t>afritten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B9B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D00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B21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8B583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AC384C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0D3A4BEE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A14DAF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2E225F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4A4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C01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151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41965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D31DEB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246BD9E6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7FB272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ED6FBF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ABE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B67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718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85815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CBFC81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77FC74D4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93013A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30283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196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7F0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032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4D0AE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7A88B7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05BF5262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B1AE639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E044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561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6B7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E6D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4160F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318B7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5D11120C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C83566" w14:textId="02F4B5FB" w:rsidR="00A22756" w:rsidRDefault="00B678C9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2025</w:t>
            </w:r>
            <w:r w:rsidR="00A22756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A22756">
              <w:rPr>
                <w:rFonts w:ascii="Verdana" w:hAnsi="Verdana"/>
                <w:b/>
                <w:szCs w:val="18"/>
                <w:lang w:val="nl-NL"/>
              </w:rPr>
              <w:t>27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53B94" w14:textId="46D666E8" w:rsidR="00A22756" w:rsidRDefault="006A2D0D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Volledig knooppunt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9F7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838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89F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B7632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C63005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10509847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2EE4DA4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259360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9B0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042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373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370EA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43A014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0460F0E9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EEEA332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F7B957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01F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45E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D15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9A88D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07F72B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06EE9DBA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06DBFC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321503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BF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6FB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B24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FFE56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1035D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7E32F8D9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B259E86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25C4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94B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FE8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4BA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1CDC0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131CA8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697F1F4A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481A74E" w14:textId="7B01F2B6" w:rsidR="00A22756" w:rsidRDefault="00B678C9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2025</w:t>
            </w:r>
            <w:r w:rsidR="00A22756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A22756">
              <w:rPr>
                <w:rFonts w:ascii="Verdana" w:hAnsi="Verdana"/>
                <w:b/>
                <w:szCs w:val="18"/>
                <w:lang w:val="nl-NL"/>
              </w:rPr>
              <w:t>28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C0238" w14:textId="5802ADCF" w:rsidR="00A22756" w:rsidRDefault="006A2D0D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6A2D0D">
              <w:rPr>
                <w:rFonts w:ascii="Verdana" w:hAnsi="Verdana"/>
                <w:szCs w:val="18"/>
                <w:lang w:val="nl-NL"/>
              </w:rPr>
              <w:t>Gehele VRI kruispunt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28F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40B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236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14742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0B98DB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71AF58FD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CE04A5A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13649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755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ACB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F83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69587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A7410A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5C5FC588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EF5D3F3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0FCCC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112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CB7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9CE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D02F7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7BA2D1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7B635E59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129E2DF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F17781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585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0E1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789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813D1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210D90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53FA7F6F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E2776FE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AF16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BD6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ED2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288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913C0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4B7A32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1409C702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BF7999E" w14:textId="060749B8" w:rsidR="00A22756" w:rsidRDefault="00B678C9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2025</w:t>
            </w:r>
            <w:r w:rsidR="00A22756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A22756">
              <w:rPr>
                <w:rFonts w:ascii="Verdana" w:hAnsi="Verdana"/>
                <w:b/>
                <w:szCs w:val="18"/>
                <w:lang w:val="nl-NL"/>
              </w:rPr>
              <w:t>29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CD297F" w14:textId="2D3BD1B9" w:rsidR="00A22756" w:rsidRDefault="006A2D0D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6A2D0D">
              <w:rPr>
                <w:rFonts w:ascii="Verdana" w:hAnsi="Verdana"/>
                <w:szCs w:val="18"/>
                <w:lang w:val="nl-NL"/>
              </w:rPr>
              <w:t>Gehele VRI kruispunt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EAF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F87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C4A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C319A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EBBC1E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5731F177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244B47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68BB6F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669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A3D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778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EE070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F91608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624B6F0A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093FD1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E209BF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AF8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221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A7D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3ADAF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6F00DB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13E750FA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EFB4A5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1C188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62F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5F1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F7F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20F64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4942F4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2DEAAD56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C1A3C8C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8368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D74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252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B7D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17948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FAAFE4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004540BD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F087C29" w14:textId="058E080B" w:rsidR="00A22756" w:rsidRDefault="00B678C9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2025</w:t>
            </w:r>
            <w:r w:rsidR="00A22756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A22756">
              <w:rPr>
                <w:rFonts w:ascii="Verdana" w:hAnsi="Verdana"/>
                <w:b/>
                <w:szCs w:val="18"/>
                <w:lang w:val="nl-NL"/>
              </w:rPr>
              <w:t>30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FE20D" w14:textId="4EB63BC0" w:rsidR="00A22756" w:rsidRDefault="006A2D0D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6A2D0D">
              <w:rPr>
                <w:rFonts w:ascii="Verdana" w:hAnsi="Verdana"/>
                <w:szCs w:val="18"/>
                <w:lang w:val="nl-NL"/>
              </w:rPr>
              <w:t>Gehele VRI kruispunt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C63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2BD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332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95E4D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8780AD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0CC2FBC8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D14994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00B871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8AB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42C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C44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01C40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6CA5F9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19836DCF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F41D0CB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3CAE0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9FA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D74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CA8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3CBA6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2C7794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5A773FF4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21864B4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C4AAB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76F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8F7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47A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E7007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C0A193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4ABFFB0B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BDD6B27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8624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FE2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E74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333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EC82D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C63C66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61493F72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9C71314" w14:textId="42815EE9" w:rsidR="00A22756" w:rsidRDefault="00B678C9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2025</w:t>
            </w:r>
            <w:r w:rsidR="00A22756" w:rsidRPr="00E55A64">
              <w:rPr>
                <w:rFonts w:ascii="Verdana" w:hAnsi="Verdana"/>
                <w:b/>
                <w:szCs w:val="18"/>
                <w:lang w:val="nl-NL"/>
              </w:rPr>
              <w:t>-</w:t>
            </w:r>
            <w:r w:rsidR="00A22756">
              <w:rPr>
                <w:rFonts w:ascii="Verdana" w:hAnsi="Verdana"/>
                <w:b/>
                <w:szCs w:val="18"/>
                <w:lang w:val="nl-NL"/>
              </w:rPr>
              <w:t>31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33E319" w14:textId="3E5F9E2B" w:rsidR="00A22756" w:rsidRDefault="006A2D0D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6A2D0D">
              <w:rPr>
                <w:rFonts w:ascii="Verdana" w:hAnsi="Verdana"/>
                <w:szCs w:val="18"/>
                <w:lang w:val="nl-NL"/>
              </w:rPr>
              <w:t>Gehele VRI kruispunt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011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7C0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62D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27FA1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2B1279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73EF91EE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13E5F6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Voorbereiding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9EE46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E07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80A1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8D0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C59D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750057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1C10773E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8BE4B86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Veldwerk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643B75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C0EE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6AF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4CFD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6D55C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480CB9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5B155870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EBB4F41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Verkeersmaatregelen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C4043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2767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64D3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B449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2F593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27E8732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61354E8F" w14:textId="77777777" w:rsidTr="00A22756">
        <w:tc>
          <w:tcPr>
            <w:tcW w:w="2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CEEA145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Rapportage/verwerking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313" w14:textId="77777777" w:rsidR="00A22756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C608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EA7C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7F2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71AD9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E1C5D55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A22756" w:rsidRPr="00724C6D" w14:paraId="1CDFF27B" w14:textId="77777777" w:rsidTr="00A22756">
        <w:tc>
          <w:tcPr>
            <w:tcW w:w="23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7590498" w14:textId="2F1BB31D" w:rsidR="00A22756" w:rsidRDefault="00A22756" w:rsidP="00B678C9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Subtotaal 202</w:t>
            </w:r>
            <w:r w:rsidR="00B678C9">
              <w:rPr>
                <w:rFonts w:ascii="Verdana" w:hAnsi="Verdana"/>
                <w:b/>
                <w:szCs w:val="18"/>
                <w:lang w:val="nl-NL"/>
              </w:rPr>
              <w:t>5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120B3F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462310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#</w:t>
            </w:r>
            <w:r w:rsidRPr="00347A7D">
              <w:rPr>
                <w:rFonts w:ascii="Verdana" w:hAnsi="Verdana"/>
                <w:b/>
                <w:szCs w:val="18"/>
                <w:lang w:val="nl-NL"/>
              </w:rPr>
              <w:t xml:space="preserve"> ….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BBF8FA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#</w:t>
            </w:r>
            <w:r w:rsidRPr="00347A7D">
              <w:rPr>
                <w:rFonts w:ascii="Verdana" w:hAnsi="Verdana"/>
                <w:b/>
                <w:szCs w:val="18"/>
                <w:lang w:val="nl-NL"/>
              </w:rPr>
              <w:t xml:space="preserve"> ….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74B5254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# ….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FA2539B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347A7D">
              <w:rPr>
                <w:rFonts w:ascii="Verdana" w:hAnsi="Verdana"/>
                <w:b/>
                <w:szCs w:val="18"/>
                <w:lang w:val="nl-NL"/>
              </w:rPr>
              <w:t>€ ….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6E3B26" w14:textId="77777777" w:rsidR="00A22756" w:rsidRPr="00724C6D" w:rsidRDefault="00A22756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347A7D">
              <w:rPr>
                <w:rFonts w:ascii="Verdana" w:hAnsi="Verdana"/>
                <w:b/>
                <w:szCs w:val="18"/>
                <w:lang w:val="nl-NL"/>
              </w:rPr>
              <w:t>€ …..</w:t>
            </w:r>
          </w:p>
        </w:tc>
      </w:tr>
    </w:tbl>
    <w:p w14:paraId="03699B9C" w14:textId="77777777" w:rsidR="00CB1B8C" w:rsidRDefault="00CB1B8C" w:rsidP="00241548"/>
    <w:p w14:paraId="110B1CAA" w14:textId="77777777" w:rsidR="005E0BD8" w:rsidRDefault="005E0BD8" w:rsidP="00241548"/>
    <w:p w14:paraId="110B1CAB" w14:textId="77777777" w:rsidR="00666890" w:rsidRDefault="00666890">
      <w:pPr>
        <w:overflowPunct/>
        <w:autoSpaceDE/>
        <w:autoSpaceDN/>
        <w:adjustRightInd/>
        <w:textAlignment w:val="auto"/>
      </w:pPr>
      <w:r>
        <w:br w:type="page"/>
      </w:r>
    </w:p>
    <w:p w14:paraId="110B1CAC" w14:textId="3A6864F2" w:rsidR="00666890" w:rsidRPr="00666890" w:rsidRDefault="003D27FB" w:rsidP="00666890">
      <w:pPr>
        <w:spacing w:before="100" w:after="100"/>
        <w:outlineLvl w:val="1"/>
        <w:rPr>
          <w:rFonts w:ascii="Arial Unicode MS" w:eastAsia="Arial Unicode MS"/>
          <w:b/>
          <w:sz w:val="36"/>
          <w:lang w:val="nl-NL"/>
        </w:rPr>
      </w:pPr>
      <w:r>
        <w:rPr>
          <w:rFonts w:ascii="Arial Unicode MS" w:eastAsia="Arial Unicode MS"/>
          <w:b/>
          <w:sz w:val="36"/>
          <w:lang w:val="nl-NL"/>
        </w:rPr>
        <w:lastRenderedPageBreak/>
        <w:t>Verzamelstaat</w:t>
      </w:r>
    </w:p>
    <w:tbl>
      <w:tblPr>
        <w:tblW w:w="90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276"/>
        <w:gridCol w:w="1559"/>
        <w:gridCol w:w="1134"/>
        <w:gridCol w:w="1418"/>
        <w:gridCol w:w="1336"/>
      </w:tblGrid>
      <w:tr w:rsidR="00666890" w:rsidRPr="00347A7D" w14:paraId="110B1CAE" w14:textId="77777777" w:rsidTr="00605698">
        <w:trPr>
          <w:trHeight w:val="307"/>
        </w:trPr>
        <w:tc>
          <w:tcPr>
            <w:tcW w:w="9099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0B1CAD" w14:textId="225DB949" w:rsidR="00666890" w:rsidRPr="00D20674" w:rsidRDefault="00666890" w:rsidP="003D27FB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 w:val="24"/>
                <w:szCs w:val="24"/>
                <w:lang w:val="nl-NL"/>
              </w:rPr>
            </w:pPr>
            <w:r>
              <w:rPr>
                <w:rFonts w:ascii="Verdana" w:hAnsi="Verdana"/>
                <w:b/>
                <w:sz w:val="24"/>
                <w:szCs w:val="24"/>
                <w:lang w:val="nl-NL"/>
              </w:rPr>
              <w:t>Verzamelstaat 202</w:t>
            </w:r>
            <w:r w:rsidR="009C7B98">
              <w:rPr>
                <w:rFonts w:ascii="Verdana" w:hAnsi="Verdana"/>
                <w:b/>
                <w:sz w:val="24"/>
                <w:szCs w:val="24"/>
                <w:lang w:val="nl-NL"/>
              </w:rPr>
              <w:t>3</w:t>
            </w:r>
            <w:r>
              <w:rPr>
                <w:rFonts w:ascii="Verdana" w:hAnsi="Verdana"/>
                <w:b/>
                <w:sz w:val="24"/>
                <w:szCs w:val="24"/>
                <w:lang w:val="nl-NL"/>
              </w:rPr>
              <w:t xml:space="preserve"> + 202</w:t>
            </w:r>
            <w:r w:rsidR="009C7B98">
              <w:rPr>
                <w:rFonts w:ascii="Verdana" w:hAnsi="Verdana"/>
                <w:b/>
                <w:sz w:val="24"/>
                <w:szCs w:val="24"/>
                <w:lang w:val="nl-NL"/>
              </w:rPr>
              <w:t>4</w:t>
            </w:r>
            <w:r w:rsidR="003D27FB">
              <w:rPr>
                <w:rFonts w:ascii="Verdana" w:hAnsi="Verdana"/>
                <w:b/>
                <w:sz w:val="24"/>
                <w:szCs w:val="24"/>
                <w:lang w:val="nl-NL"/>
              </w:rPr>
              <w:t xml:space="preserve"> + 2025</w:t>
            </w:r>
          </w:p>
        </w:tc>
      </w:tr>
      <w:tr w:rsidR="00666890" w:rsidRPr="00347A7D" w14:paraId="110B1CB6" w14:textId="77777777" w:rsidTr="00605698">
        <w:trPr>
          <w:trHeight w:val="307"/>
        </w:trPr>
        <w:tc>
          <w:tcPr>
            <w:tcW w:w="2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10B1CAF" w14:textId="0099E97C" w:rsidR="00666890" w:rsidRPr="00724C6D" w:rsidRDefault="00666890" w:rsidP="003D27FB">
            <w:pPr>
              <w:pStyle w:val="Kop1"/>
              <w:rPr>
                <w:sz w:val="18"/>
                <w:szCs w:val="18"/>
              </w:rPr>
            </w:pPr>
            <w:r w:rsidRPr="00724C6D">
              <w:rPr>
                <w:sz w:val="18"/>
                <w:szCs w:val="18"/>
              </w:rPr>
              <w:t xml:space="preserve">Diensten / </w:t>
            </w:r>
            <w:r>
              <w:rPr>
                <w:sz w:val="18"/>
                <w:szCs w:val="18"/>
              </w:rPr>
              <w:t>(deel)producten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0B1CB0" w14:textId="77777777" w:rsidR="00666890" w:rsidRPr="00C075AD" w:rsidRDefault="00666890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0B1CB1" w14:textId="77777777" w:rsidR="00666890" w:rsidRDefault="00666890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Aantal</w:t>
            </w:r>
          </w:p>
          <w:p w14:paraId="110B1CB2" w14:textId="77777777" w:rsidR="00666890" w:rsidRPr="00C075AD" w:rsidRDefault="00666890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waarnemers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0B1CB3" w14:textId="77777777" w:rsidR="00666890" w:rsidRPr="006A3189" w:rsidRDefault="00666890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 w:rsidRPr="006A3189">
              <w:rPr>
                <w:rFonts w:ascii="Verdana" w:hAnsi="Verdana"/>
                <w:b/>
                <w:szCs w:val="18"/>
                <w:lang w:val="nl-NL"/>
              </w:rPr>
              <w:t xml:space="preserve">Aantal camera’s 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10B1CB4" w14:textId="77777777" w:rsidR="00666890" w:rsidRPr="00242374" w:rsidRDefault="00666890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 w:rsidRPr="00242374">
              <w:rPr>
                <w:rFonts w:ascii="Verdana" w:hAnsi="Verdana"/>
                <w:b/>
                <w:szCs w:val="18"/>
                <w:lang w:val="nl-NL"/>
              </w:rPr>
              <w:t xml:space="preserve">Aantal </w:t>
            </w:r>
            <w:proofErr w:type="spellStart"/>
            <w:r w:rsidRPr="00242374">
              <w:rPr>
                <w:rFonts w:ascii="Verdana" w:hAnsi="Verdana"/>
                <w:b/>
                <w:szCs w:val="18"/>
                <w:lang w:val="nl-NL"/>
              </w:rPr>
              <w:t>meet-apparatuur</w:t>
            </w:r>
            <w:proofErr w:type="spellEnd"/>
            <w:r w:rsidRPr="00242374">
              <w:rPr>
                <w:rFonts w:ascii="Verdana" w:hAnsi="Verdana"/>
                <w:b/>
                <w:szCs w:val="18"/>
                <w:lang w:val="nl-NL"/>
              </w:rPr>
              <w:t xml:space="preserve"> overig</w:t>
            </w:r>
          </w:p>
        </w:tc>
        <w:tc>
          <w:tcPr>
            <w:tcW w:w="1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0B1CB5" w14:textId="77777777" w:rsidR="00666890" w:rsidRPr="00724C6D" w:rsidRDefault="00666890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347A7D">
              <w:rPr>
                <w:rFonts w:ascii="Verdana" w:hAnsi="Verdana"/>
                <w:b/>
                <w:szCs w:val="18"/>
                <w:lang w:val="nl-NL"/>
              </w:rPr>
              <w:t>To</w:t>
            </w:r>
            <w:r>
              <w:rPr>
                <w:rFonts w:ascii="Verdana" w:hAnsi="Verdana"/>
                <w:b/>
                <w:szCs w:val="18"/>
                <w:lang w:val="nl-NL"/>
              </w:rPr>
              <w:t>taal  kosten producten</w:t>
            </w:r>
          </w:p>
        </w:tc>
      </w:tr>
      <w:tr w:rsidR="00666890" w:rsidRPr="00724C6D" w14:paraId="110B1CC4" w14:textId="77777777" w:rsidTr="00605698">
        <w:tc>
          <w:tcPr>
            <w:tcW w:w="2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CBE" w14:textId="2B9EE3DC" w:rsidR="00666890" w:rsidRPr="00E55A64" w:rsidRDefault="00666890" w:rsidP="003D27FB">
            <w:pPr>
              <w:numPr>
                <w:ilvl w:val="0"/>
                <w:numId w:val="31"/>
              </w:num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Subtotaal 202</w:t>
            </w:r>
            <w:r w:rsidR="009C7B98">
              <w:rPr>
                <w:rFonts w:ascii="Verdana" w:hAnsi="Verdana"/>
                <w:b/>
                <w:szCs w:val="18"/>
                <w:lang w:val="nl-NL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CBF" w14:textId="77777777" w:rsidR="00666890" w:rsidRPr="00724C6D" w:rsidRDefault="00666890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CC0" w14:textId="77777777" w:rsidR="00666890" w:rsidRPr="00724C6D" w:rsidRDefault="00666890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CC1" w14:textId="77777777" w:rsidR="00666890" w:rsidRPr="00724C6D" w:rsidRDefault="00666890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CC2" w14:textId="77777777" w:rsidR="00666890" w:rsidRPr="00724C6D" w:rsidRDefault="00666890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CC3" w14:textId="77777777" w:rsidR="00666890" w:rsidRPr="00724C6D" w:rsidRDefault="00666890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3D27FB" w:rsidRPr="00724C6D" w14:paraId="27FC21C8" w14:textId="77777777" w:rsidTr="00A22756">
        <w:tc>
          <w:tcPr>
            <w:tcW w:w="2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E7B4456" w14:textId="77777777" w:rsidR="003D27FB" w:rsidRPr="00E55A64" w:rsidRDefault="003D27FB" w:rsidP="00A22756">
            <w:pPr>
              <w:numPr>
                <w:ilvl w:val="0"/>
                <w:numId w:val="31"/>
              </w:num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Subtotaal 2024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9938C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E48E2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EFCF1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41A602D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2E861CA" w14:textId="77777777" w:rsidR="003D27FB" w:rsidRPr="00724C6D" w:rsidRDefault="003D27FB" w:rsidP="00A22756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666890" w:rsidRPr="00724C6D" w14:paraId="110B1CCB" w14:textId="77777777" w:rsidTr="00605698">
        <w:tc>
          <w:tcPr>
            <w:tcW w:w="2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B1CC5" w14:textId="780B7EE9" w:rsidR="00666890" w:rsidRPr="00E55A64" w:rsidRDefault="003D27FB" w:rsidP="003D27FB">
            <w:pPr>
              <w:numPr>
                <w:ilvl w:val="0"/>
                <w:numId w:val="31"/>
              </w:num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Subtotaal</w:t>
            </w:r>
            <w:r w:rsidR="00666890">
              <w:rPr>
                <w:rFonts w:ascii="Verdana" w:hAnsi="Verdana"/>
                <w:b/>
                <w:szCs w:val="18"/>
                <w:lang w:val="nl-NL"/>
              </w:rPr>
              <w:t xml:space="preserve"> 202</w:t>
            </w:r>
            <w:r>
              <w:rPr>
                <w:rFonts w:ascii="Verdana" w:hAnsi="Verdana"/>
                <w:b/>
                <w:szCs w:val="18"/>
                <w:lang w:val="nl-NL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CC6" w14:textId="77777777" w:rsidR="00666890" w:rsidRPr="00724C6D" w:rsidRDefault="00666890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CC7" w14:textId="77777777" w:rsidR="00666890" w:rsidRPr="00724C6D" w:rsidRDefault="00666890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1CC8" w14:textId="77777777" w:rsidR="00666890" w:rsidRPr="00724C6D" w:rsidRDefault="00666890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B1CC9" w14:textId="77777777" w:rsidR="00666890" w:rsidRPr="00724C6D" w:rsidRDefault="00666890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  <w:tc>
          <w:tcPr>
            <w:tcW w:w="1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0B1CCA" w14:textId="77777777" w:rsidR="00666890" w:rsidRPr="00724C6D" w:rsidRDefault="00666890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</w:p>
        </w:tc>
      </w:tr>
      <w:tr w:rsidR="00666890" w:rsidRPr="00347A7D" w14:paraId="110B1CD3" w14:textId="77777777" w:rsidTr="00605698">
        <w:trPr>
          <w:trHeight w:val="334"/>
        </w:trPr>
        <w:tc>
          <w:tcPr>
            <w:tcW w:w="2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10B1CCC" w14:textId="31EDF99D" w:rsidR="00666890" w:rsidRDefault="00666890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 xml:space="preserve">Totaal inschrijving </w:t>
            </w:r>
          </w:p>
          <w:p w14:paraId="110B1CCD" w14:textId="77777777" w:rsidR="00666890" w:rsidRPr="0060587F" w:rsidRDefault="00666890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>
              <w:rPr>
                <w:rFonts w:ascii="Verdana" w:hAnsi="Verdana"/>
                <w:szCs w:val="18"/>
                <w:lang w:val="nl-NL"/>
              </w:rPr>
              <w:t>(excl. BTW)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0B1CCE" w14:textId="77777777" w:rsidR="00666890" w:rsidRPr="00347A7D" w:rsidRDefault="00666890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0B1CCF" w14:textId="77777777" w:rsidR="00666890" w:rsidRPr="00347A7D" w:rsidRDefault="00666890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0B1CD0" w14:textId="77777777" w:rsidR="00666890" w:rsidRPr="00347A7D" w:rsidRDefault="00666890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10B1CD1" w14:textId="77777777" w:rsidR="00666890" w:rsidRPr="00347A7D" w:rsidRDefault="00666890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</w:p>
        </w:tc>
        <w:tc>
          <w:tcPr>
            <w:tcW w:w="1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0B1CD2" w14:textId="6701F833" w:rsidR="00666890" w:rsidRPr="00347A7D" w:rsidRDefault="00280AF2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€ …</w:t>
            </w:r>
          </w:p>
        </w:tc>
      </w:tr>
    </w:tbl>
    <w:p w14:paraId="110B1CD4" w14:textId="77777777" w:rsidR="005E0BD8" w:rsidRDefault="005E0BD8" w:rsidP="00241548"/>
    <w:p w14:paraId="110B1CD5" w14:textId="77777777" w:rsidR="00666890" w:rsidRDefault="00666890" w:rsidP="00666890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rFonts w:ascii="Verdana" w:hAnsi="Verdana"/>
          <w:szCs w:val="18"/>
          <w:lang w:val="nl-NL"/>
        </w:rPr>
      </w:pPr>
      <w:r>
        <w:rPr>
          <w:rFonts w:ascii="Verdana" w:hAnsi="Verdana"/>
          <w:szCs w:val="18"/>
          <w:lang w:val="nl-NL"/>
        </w:rPr>
        <w:t xml:space="preserve">Indien er minderwerk aan de orde is wordt dit verrekend middels de hierboven opgegeven prijs per locatie. Om meerwerk </w:t>
      </w:r>
      <w:r w:rsidR="00447E3B">
        <w:rPr>
          <w:rFonts w:ascii="Verdana" w:hAnsi="Verdana"/>
          <w:szCs w:val="18"/>
          <w:lang w:val="nl-NL"/>
        </w:rPr>
        <w:t xml:space="preserve">(bijvoorbeeld het toevoegen van een extra tellocatie) </w:t>
      </w:r>
      <w:r>
        <w:rPr>
          <w:rFonts w:ascii="Verdana" w:hAnsi="Verdana"/>
          <w:szCs w:val="18"/>
          <w:lang w:val="nl-NL"/>
        </w:rPr>
        <w:t xml:space="preserve">te kunnen verrekenen wordt u gevraagd om </w:t>
      </w:r>
      <w:r w:rsidR="00447E3B">
        <w:rPr>
          <w:rFonts w:ascii="Verdana" w:hAnsi="Verdana"/>
          <w:szCs w:val="18"/>
          <w:lang w:val="nl-NL"/>
        </w:rPr>
        <w:t xml:space="preserve">in </w:t>
      </w:r>
      <w:r>
        <w:rPr>
          <w:rFonts w:ascii="Verdana" w:hAnsi="Verdana"/>
          <w:szCs w:val="18"/>
          <w:lang w:val="nl-NL"/>
        </w:rPr>
        <w:t>onderstaande tabel uw prijzen op te geven.</w:t>
      </w:r>
      <w:r w:rsidR="00447E3B">
        <w:rPr>
          <w:rFonts w:ascii="Verdana" w:hAnsi="Verdana"/>
          <w:szCs w:val="18"/>
          <w:lang w:val="nl-NL"/>
        </w:rPr>
        <w:t xml:space="preserve"> De prijzen in onderstaande tabel dienen in verhouding te zijn met de prijzen van de al geplande tellocaties. </w:t>
      </w:r>
    </w:p>
    <w:p w14:paraId="110B1CD6" w14:textId="77777777" w:rsidR="00666890" w:rsidRDefault="00666890" w:rsidP="00666890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rFonts w:ascii="Verdana" w:hAnsi="Verdana"/>
          <w:szCs w:val="18"/>
          <w:lang w:val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1984"/>
      </w:tblGrid>
      <w:tr w:rsidR="00666890" w:rsidRPr="007E392E" w14:paraId="110B1CD9" w14:textId="77777777" w:rsidTr="00605698">
        <w:tc>
          <w:tcPr>
            <w:tcW w:w="4252" w:type="dxa"/>
            <w:shd w:val="clear" w:color="auto" w:fill="auto"/>
          </w:tcPr>
          <w:p w14:paraId="110B1CD7" w14:textId="77777777" w:rsidR="00666890" w:rsidRPr="007E392E" w:rsidRDefault="00666890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 w:rsidRPr="007E392E">
              <w:rPr>
                <w:rFonts w:ascii="Verdana" w:hAnsi="Verdana"/>
                <w:b/>
                <w:szCs w:val="18"/>
                <w:lang w:val="nl-NL"/>
              </w:rPr>
              <w:t>Optie</w:t>
            </w:r>
          </w:p>
        </w:tc>
        <w:tc>
          <w:tcPr>
            <w:tcW w:w="1984" w:type="dxa"/>
            <w:shd w:val="clear" w:color="auto" w:fill="auto"/>
          </w:tcPr>
          <w:p w14:paraId="110B1CD8" w14:textId="0ED9E407" w:rsidR="00666890" w:rsidRPr="007E392E" w:rsidRDefault="00280AF2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b/>
                <w:szCs w:val="18"/>
                <w:lang w:val="nl-NL"/>
              </w:rPr>
            </w:pPr>
            <w:r>
              <w:rPr>
                <w:rFonts w:ascii="Verdana" w:hAnsi="Verdana"/>
                <w:b/>
                <w:szCs w:val="18"/>
                <w:lang w:val="nl-NL"/>
              </w:rPr>
              <w:t>Prijs (excl</w:t>
            </w:r>
            <w:r w:rsidR="00666890" w:rsidRPr="007E392E">
              <w:rPr>
                <w:rFonts w:ascii="Verdana" w:hAnsi="Verdana"/>
                <w:b/>
                <w:szCs w:val="18"/>
                <w:lang w:val="nl-NL"/>
              </w:rPr>
              <w:t>. BTW)</w:t>
            </w:r>
          </w:p>
        </w:tc>
      </w:tr>
      <w:tr w:rsidR="00666890" w:rsidRPr="007E392E" w14:paraId="110B1CDC" w14:textId="77777777" w:rsidTr="00605698">
        <w:tc>
          <w:tcPr>
            <w:tcW w:w="4252" w:type="dxa"/>
            <w:shd w:val="clear" w:color="auto" w:fill="auto"/>
          </w:tcPr>
          <w:p w14:paraId="110B1CDA" w14:textId="77777777" w:rsidR="00666890" w:rsidRPr="007E392E" w:rsidRDefault="00666890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7E392E">
              <w:rPr>
                <w:rFonts w:ascii="Verdana" w:hAnsi="Verdana"/>
                <w:szCs w:val="18"/>
                <w:lang w:val="nl-NL"/>
              </w:rPr>
              <w:t>Inzet camera per dag</w:t>
            </w:r>
          </w:p>
        </w:tc>
        <w:tc>
          <w:tcPr>
            <w:tcW w:w="1984" w:type="dxa"/>
            <w:shd w:val="clear" w:color="auto" w:fill="auto"/>
          </w:tcPr>
          <w:p w14:paraId="110B1CDB" w14:textId="77777777" w:rsidR="00666890" w:rsidRPr="007E392E" w:rsidRDefault="00666890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7E392E">
              <w:rPr>
                <w:rFonts w:ascii="Verdana" w:hAnsi="Verdana"/>
                <w:szCs w:val="18"/>
                <w:lang w:val="nl-NL"/>
              </w:rPr>
              <w:t>€</w:t>
            </w:r>
          </w:p>
        </w:tc>
      </w:tr>
      <w:tr w:rsidR="00666890" w:rsidRPr="007E392E" w14:paraId="110B1CDF" w14:textId="77777777" w:rsidTr="00605698">
        <w:tc>
          <w:tcPr>
            <w:tcW w:w="4252" w:type="dxa"/>
            <w:shd w:val="clear" w:color="auto" w:fill="auto"/>
          </w:tcPr>
          <w:p w14:paraId="110B1CDD" w14:textId="77777777" w:rsidR="00666890" w:rsidRPr="007E392E" w:rsidRDefault="00666890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7E392E">
              <w:rPr>
                <w:rFonts w:ascii="Verdana" w:hAnsi="Verdana"/>
                <w:szCs w:val="18"/>
                <w:lang w:val="nl-NL"/>
              </w:rPr>
              <w:t>Inzet waarnemer per dag</w:t>
            </w:r>
          </w:p>
        </w:tc>
        <w:tc>
          <w:tcPr>
            <w:tcW w:w="1984" w:type="dxa"/>
            <w:shd w:val="clear" w:color="auto" w:fill="auto"/>
          </w:tcPr>
          <w:p w14:paraId="110B1CDE" w14:textId="77777777" w:rsidR="00666890" w:rsidRPr="007E392E" w:rsidRDefault="00666890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7E392E">
              <w:rPr>
                <w:rFonts w:ascii="Verdana" w:hAnsi="Verdana"/>
                <w:szCs w:val="18"/>
                <w:lang w:val="nl-NL"/>
              </w:rPr>
              <w:t>€</w:t>
            </w:r>
          </w:p>
        </w:tc>
      </w:tr>
      <w:tr w:rsidR="00666890" w:rsidRPr="007E392E" w14:paraId="110B1CE2" w14:textId="77777777" w:rsidTr="00605698">
        <w:tc>
          <w:tcPr>
            <w:tcW w:w="4252" w:type="dxa"/>
            <w:shd w:val="clear" w:color="auto" w:fill="auto"/>
          </w:tcPr>
          <w:p w14:paraId="110B1CE0" w14:textId="77777777" w:rsidR="00666890" w:rsidRPr="007E392E" w:rsidRDefault="00666890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7E392E">
              <w:rPr>
                <w:rFonts w:ascii="Verdana" w:hAnsi="Verdana"/>
                <w:szCs w:val="18"/>
                <w:lang w:val="nl-NL"/>
              </w:rPr>
              <w:t>Inzet meetapparatuur overig per dag</w:t>
            </w:r>
          </w:p>
        </w:tc>
        <w:tc>
          <w:tcPr>
            <w:tcW w:w="1984" w:type="dxa"/>
            <w:shd w:val="clear" w:color="auto" w:fill="auto"/>
          </w:tcPr>
          <w:p w14:paraId="110B1CE1" w14:textId="77777777" w:rsidR="00666890" w:rsidRPr="007E392E" w:rsidRDefault="00666890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7E392E">
              <w:rPr>
                <w:rFonts w:ascii="Verdana" w:hAnsi="Verdana"/>
                <w:szCs w:val="18"/>
                <w:lang w:val="nl-NL"/>
              </w:rPr>
              <w:t>€</w:t>
            </w:r>
          </w:p>
        </w:tc>
      </w:tr>
      <w:tr w:rsidR="00666890" w:rsidRPr="007E392E" w14:paraId="110B1CE5" w14:textId="77777777" w:rsidTr="00605698">
        <w:tc>
          <w:tcPr>
            <w:tcW w:w="4252" w:type="dxa"/>
            <w:shd w:val="clear" w:color="auto" w:fill="auto"/>
          </w:tcPr>
          <w:p w14:paraId="110B1CE3" w14:textId="77777777" w:rsidR="00666890" w:rsidRPr="007E392E" w:rsidRDefault="00666890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7E392E">
              <w:rPr>
                <w:rFonts w:ascii="Verdana" w:hAnsi="Verdana"/>
                <w:szCs w:val="18"/>
                <w:lang w:val="nl-NL"/>
              </w:rPr>
              <w:t>Wegafzetting (</w:t>
            </w:r>
            <w:proofErr w:type="spellStart"/>
            <w:r w:rsidRPr="007E392E">
              <w:rPr>
                <w:rFonts w:ascii="Verdana" w:hAnsi="Verdana"/>
                <w:szCs w:val="18"/>
                <w:lang w:val="nl-NL"/>
              </w:rPr>
              <w:t>opbouw+afbreken</w:t>
            </w:r>
            <w:proofErr w:type="spellEnd"/>
            <w:r w:rsidRPr="007E392E">
              <w:rPr>
                <w:rFonts w:ascii="Verdana" w:hAnsi="Verdana"/>
                <w:szCs w:val="18"/>
                <w:lang w:val="nl-NL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110B1CE4" w14:textId="77777777" w:rsidR="00666890" w:rsidRPr="007E392E" w:rsidRDefault="00666890" w:rsidP="00605698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rFonts w:ascii="Verdana" w:hAnsi="Verdana"/>
                <w:szCs w:val="18"/>
                <w:lang w:val="nl-NL"/>
              </w:rPr>
            </w:pPr>
            <w:r w:rsidRPr="007E392E">
              <w:rPr>
                <w:rFonts w:ascii="Verdana" w:hAnsi="Verdana"/>
                <w:szCs w:val="18"/>
                <w:lang w:val="nl-NL"/>
              </w:rPr>
              <w:t>€</w:t>
            </w:r>
          </w:p>
        </w:tc>
      </w:tr>
    </w:tbl>
    <w:p w14:paraId="110B1CE6" w14:textId="77777777" w:rsidR="00666890" w:rsidRDefault="00666890" w:rsidP="00666890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rFonts w:ascii="Verdana" w:hAnsi="Verdana"/>
          <w:szCs w:val="18"/>
          <w:lang w:val="nl-NL"/>
        </w:rPr>
      </w:pPr>
    </w:p>
    <w:p w14:paraId="110B1CE7" w14:textId="77777777" w:rsidR="00666890" w:rsidRDefault="00666890" w:rsidP="00666890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rFonts w:ascii="Verdana" w:hAnsi="Verdana"/>
          <w:szCs w:val="18"/>
          <w:lang w:val="nl-NL"/>
        </w:rPr>
      </w:pPr>
    </w:p>
    <w:p w14:paraId="110B1CE8" w14:textId="77777777" w:rsidR="00666890" w:rsidRDefault="00666890" w:rsidP="00666890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rFonts w:ascii="Verdana" w:hAnsi="Verdana"/>
          <w:szCs w:val="18"/>
          <w:lang w:val="nl-NL"/>
        </w:rPr>
      </w:pPr>
    </w:p>
    <w:p w14:paraId="110B1CE9" w14:textId="77777777" w:rsidR="00666890" w:rsidRDefault="00666890" w:rsidP="00666890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rFonts w:ascii="Verdana" w:hAnsi="Verdana"/>
          <w:szCs w:val="18"/>
          <w:lang w:val="nl-NL"/>
        </w:rPr>
      </w:pPr>
    </w:p>
    <w:p w14:paraId="110B1CEA" w14:textId="244ABDE9" w:rsidR="00666890" w:rsidRPr="00915998" w:rsidRDefault="00666890" w:rsidP="00666890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rFonts w:ascii="Verdana" w:hAnsi="Verdana"/>
          <w:szCs w:val="18"/>
          <w:lang w:val="nl-NL"/>
        </w:rPr>
      </w:pPr>
      <w:r>
        <w:rPr>
          <w:rFonts w:ascii="Verdana" w:hAnsi="Verdana"/>
          <w:szCs w:val="18"/>
          <w:lang w:val="nl-NL"/>
        </w:rPr>
        <w:t>Inschrijving g</w:t>
      </w:r>
      <w:r w:rsidRPr="00915998">
        <w:rPr>
          <w:rFonts w:ascii="Verdana" w:hAnsi="Verdana"/>
          <w:szCs w:val="18"/>
          <w:lang w:val="nl-NL"/>
        </w:rPr>
        <w:t>edaan te  ........................................ (plaats), d.d.  ....................... 20</w:t>
      </w:r>
      <w:r w:rsidR="00E54866">
        <w:rPr>
          <w:rFonts w:ascii="Verdana" w:hAnsi="Verdana"/>
          <w:szCs w:val="18"/>
          <w:lang w:val="nl-NL"/>
        </w:rPr>
        <w:t>23</w:t>
      </w:r>
    </w:p>
    <w:p w14:paraId="110B1CEB" w14:textId="77777777" w:rsidR="00666890" w:rsidRDefault="00666890" w:rsidP="00666890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rFonts w:ascii="Verdana" w:hAnsi="Verdana"/>
          <w:szCs w:val="18"/>
          <w:lang w:val="nl-NL"/>
        </w:rPr>
      </w:pPr>
    </w:p>
    <w:p w14:paraId="110B1CEC" w14:textId="77777777" w:rsidR="00666890" w:rsidRPr="00915998" w:rsidRDefault="00666890" w:rsidP="00666890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rFonts w:ascii="Verdana" w:hAnsi="Verdana"/>
          <w:szCs w:val="18"/>
          <w:lang w:val="nl-NL"/>
        </w:rPr>
      </w:pPr>
      <w:r>
        <w:rPr>
          <w:noProof/>
          <w:lang w:val="nl-NL" w:eastAsia="nl-N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0B1CF9" wp14:editId="110B1CFA">
                <wp:simplePos x="0" y="0"/>
                <wp:positionH relativeFrom="column">
                  <wp:posOffset>1062355</wp:posOffset>
                </wp:positionH>
                <wp:positionV relativeFrom="paragraph">
                  <wp:posOffset>15875</wp:posOffset>
                </wp:positionV>
                <wp:extent cx="3034030" cy="684530"/>
                <wp:effectExtent l="0" t="0" r="0" b="0"/>
                <wp:wrapNone/>
                <wp:docPr id="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4030" cy="684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0B1D05" w14:textId="77777777" w:rsidR="00A22756" w:rsidRDefault="00A22756" w:rsidP="006668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0B1CF9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83.65pt;margin-top:1.25pt;width:238.9pt;height:53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">
                <v:textbox>
                  <w:txbxContent>
                    <w:p w14:paraId="110B1D05" w14:textId="77777777" w:rsidR="00A22756" w:rsidRDefault="00A22756" w:rsidP="00666890"/>
                  </w:txbxContent>
                </v:textbox>
              </v:shape>
            </w:pict>
          </mc:Fallback>
        </mc:AlternateContent>
      </w:r>
    </w:p>
    <w:p w14:paraId="110B1CED" w14:textId="77777777" w:rsidR="00666890" w:rsidRPr="00915998" w:rsidRDefault="00666890" w:rsidP="00666890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rFonts w:ascii="Verdana" w:hAnsi="Verdana"/>
          <w:szCs w:val="18"/>
          <w:lang w:val="nl-NL"/>
        </w:rPr>
      </w:pPr>
    </w:p>
    <w:p w14:paraId="110B1CEE" w14:textId="77777777" w:rsidR="00666890" w:rsidRPr="00915998" w:rsidRDefault="00666890" w:rsidP="00666890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rFonts w:ascii="Verdana" w:hAnsi="Verdana"/>
          <w:szCs w:val="18"/>
          <w:lang w:val="nl-NL"/>
        </w:rPr>
      </w:pPr>
      <w:r w:rsidRPr="00915998">
        <w:rPr>
          <w:rFonts w:ascii="Verdana" w:hAnsi="Verdana"/>
          <w:szCs w:val="18"/>
          <w:lang w:val="nl-NL"/>
        </w:rPr>
        <w:t>(handtekening)</w:t>
      </w:r>
      <w:r>
        <w:rPr>
          <w:rFonts w:ascii="Verdana" w:hAnsi="Verdana"/>
          <w:szCs w:val="18"/>
          <w:lang w:val="nl-NL"/>
        </w:rPr>
        <w:t>:</w:t>
      </w:r>
    </w:p>
    <w:p w14:paraId="110B1CEF" w14:textId="77777777" w:rsidR="00666890" w:rsidRDefault="00666890" w:rsidP="00666890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rFonts w:ascii="Verdana" w:hAnsi="Verdana"/>
          <w:szCs w:val="18"/>
          <w:lang w:val="nl-NL"/>
        </w:rPr>
      </w:pPr>
    </w:p>
    <w:p w14:paraId="110B1CF0" w14:textId="77777777" w:rsidR="00666890" w:rsidRDefault="00666890" w:rsidP="00666890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rFonts w:ascii="Verdana" w:hAnsi="Verdana"/>
          <w:szCs w:val="18"/>
          <w:lang w:val="nl-NL"/>
        </w:rPr>
      </w:pPr>
    </w:p>
    <w:p w14:paraId="110B1CF1" w14:textId="77777777" w:rsidR="00666890" w:rsidRDefault="00666890" w:rsidP="00666890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rFonts w:ascii="Verdana" w:hAnsi="Verdana"/>
          <w:szCs w:val="18"/>
          <w:lang w:val="nl-NL"/>
        </w:rPr>
      </w:pPr>
    </w:p>
    <w:p w14:paraId="110B1CF2" w14:textId="77777777" w:rsidR="00666890" w:rsidRDefault="00666890" w:rsidP="00666890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rFonts w:ascii="Verdana" w:hAnsi="Verdana"/>
          <w:szCs w:val="18"/>
          <w:lang w:val="nl-NL"/>
        </w:rPr>
      </w:pPr>
    </w:p>
    <w:p w14:paraId="110B1CF3" w14:textId="77777777" w:rsidR="00666890" w:rsidRDefault="00666890" w:rsidP="00666890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rFonts w:ascii="Verdana" w:hAnsi="Verdana"/>
          <w:szCs w:val="18"/>
          <w:lang w:val="nl-NL"/>
        </w:rPr>
      </w:pPr>
      <w:r w:rsidRPr="00915998">
        <w:rPr>
          <w:rFonts w:ascii="Verdana" w:hAnsi="Verdana"/>
          <w:szCs w:val="18"/>
          <w:lang w:val="nl-NL"/>
        </w:rPr>
        <w:t>naam:</w:t>
      </w:r>
      <w:r>
        <w:rPr>
          <w:rFonts w:ascii="Verdana" w:hAnsi="Verdana"/>
          <w:szCs w:val="18"/>
          <w:lang w:val="nl-NL"/>
        </w:rPr>
        <w:t xml:space="preserve"> ……………………………………………………………………………</w:t>
      </w:r>
      <w:r w:rsidRPr="00915998">
        <w:rPr>
          <w:rFonts w:ascii="Verdana" w:hAnsi="Verdana"/>
          <w:szCs w:val="18"/>
          <w:lang w:val="nl-NL"/>
        </w:rPr>
        <w:br/>
      </w:r>
    </w:p>
    <w:p w14:paraId="110B1CF4" w14:textId="77777777" w:rsidR="00666890" w:rsidRPr="00915998" w:rsidRDefault="00666890" w:rsidP="00666890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rFonts w:ascii="Verdana" w:hAnsi="Verdana"/>
          <w:szCs w:val="18"/>
          <w:lang w:val="nl-NL"/>
        </w:rPr>
      </w:pPr>
      <w:r w:rsidRPr="00915998">
        <w:rPr>
          <w:rFonts w:ascii="Verdana" w:hAnsi="Verdana"/>
          <w:szCs w:val="18"/>
          <w:lang w:val="nl-NL"/>
        </w:rPr>
        <w:t xml:space="preserve">functie: </w:t>
      </w:r>
      <w:r>
        <w:rPr>
          <w:rFonts w:ascii="Verdana" w:hAnsi="Verdana"/>
          <w:szCs w:val="18"/>
          <w:lang w:val="nl-NL"/>
        </w:rPr>
        <w:t>…………………………………………………………………………</w:t>
      </w:r>
    </w:p>
    <w:p w14:paraId="110B1CF5" w14:textId="77777777" w:rsidR="00666890" w:rsidRDefault="00666890" w:rsidP="00241548"/>
    <w:p w14:paraId="110B1CF6" w14:textId="77777777" w:rsidR="00666890" w:rsidRPr="00241548" w:rsidRDefault="00666890" w:rsidP="00241548"/>
    <w:sectPr w:rsidR="00666890" w:rsidRPr="00241548" w:rsidSect="00B43601">
      <w:headerReference w:type="default" r:id="rId11"/>
      <w:footerReference w:type="default" r:id="rId12"/>
      <w:pgSz w:w="11906" w:h="16838"/>
      <w:pgMar w:top="1417" w:right="1417" w:bottom="1417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0B1CFD" w14:textId="77777777" w:rsidR="00A22756" w:rsidRDefault="00A22756" w:rsidP="0088501B">
      <w:r>
        <w:separator/>
      </w:r>
    </w:p>
  </w:endnote>
  <w:endnote w:type="continuationSeparator" w:id="0">
    <w:p w14:paraId="110B1CFE" w14:textId="77777777" w:rsidR="00A22756" w:rsidRDefault="00A22756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1287120"/>
      <w:docPartObj>
        <w:docPartGallery w:val="Page Numbers (Bottom of Page)"/>
        <w:docPartUnique/>
      </w:docPartObj>
    </w:sdtPr>
    <w:sdtContent>
      <w:p w14:paraId="4F3423F8" w14:textId="7107CDAF" w:rsidR="00B43601" w:rsidRDefault="00B43601">
        <w:pPr>
          <w:pStyle w:val="Voetteks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43601">
          <w:rPr>
            <w:noProof/>
            <w:lang w:val="nl-NL"/>
          </w:rPr>
          <w:t>11</w:t>
        </w:r>
        <w:r>
          <w:fldChar w:fldCharType="end"/>
        </w:r>
      </w:p>
    </w:sdtContent>
  </w:sdt>
  <w:p w14:paraId="110B1D04" w14:textId="77777777" w:rsidR="00A22756" w:rsidRPr="00666890" w:rsidRDefault="00A22756">
    <w:pPr>
      <w:pStyle w:val="Voettekst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0B1CFB" w14:textId="77777777" w:rsidR="00A22756" w:rsidRDefault="00A22756" w:rsidP="0088501B">
      <w:r>
        <w:separator/>
      </w:r>
    </w:p>
  </w:footnote>
  <w:footnote w:type="continuationSeparator" w:id="0">
    <w:p w14:paraId="110B1CFC" w14:textId="77777777" w:rsidR="00A22756" w:rsidRDefault="00A22756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AFEBF8" w14:textId="169A85B0" w:rsidR="00B43601" w:rsidRPr="00B43601" w:rsidRDefault="00B43601">
    <w:pPr>
      <w:pStyle w:val="Koptekst"/>
      <w:rPr>
        <w:sz w:val="16"/>
        <w:szCs w:val="16"/>
      </w:rPr>
    </w:pPr>
    <w:r w:rsidRPr="00B43601">
      <w:rPr>
        <w:sz w:val="16"/>
        <w:szCs w:val="16"/>
      </w:rPr>
      <w:t>Zaaknummer 31178667 Verkeerstellingen WNZ</w:t>
    </w:r>
  </w:p>
  <w:p w14:paraId="0E4C0134" w14:textId="77777777" w:rsidR="00B43601" w:rsidRDefault="00B4360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CB79D8"/>
    <w:multiLevelType w:val="multilevel"/>
    <w:tmpl w:val="06962652"/>
    <w:numStyleLink w:val="Lijststijl"/>
  </w:abstractNum>
  <w:abstractNum w:abstractNumId="18" w15:restartNumberingAfterBreak="0">
    <w:nsid w:val="31E853D2"/>
    <w:multiLevelType w:val="multilevel"/>
    <w:tmpl w:val="06962652"/>
    <w:numStyleLink w:val="Lijststijl"/>
  </w:abstractNum>
  <w:abstractNum w:abstractNumId="19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6A6389A"/>
    <w:multiLevelType w:val="multilevel"/>
    <w:tmpl w:val="6A8E5BD4"/>
    <w:numStyleLink w:val="Stijl2"/>
  </w:abstractNum>
  <w:abstractNum w:abstractNumId="21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B631B"/>
    <w:multiLevelType w:val="multilevel"/>
    <w:tmpl w:val="06962652"/>
    <w:numStyleLink w:val="Lijststijl"/>
  </w:abstractNum>
  <w:abstractNum w:abstractNumId="23" w15:restartNumberingAfterBreak="0">
    <w:nsid w:val="496609DC"/>
    <w:multiLevelType w:val="hybridMultilevel"/>
    <w:tmpl w:val="96D26FD0"/>
    <w:lvl w:ilvl="0" w:tplc="01E64B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 w15:restartNumberingAfterBreak="0">
    <w:nsid w:val="5CAF5D0D"/>
    <w:multiLevelType w:val="multilevel"/>
    <w:tmpl w:val="06962652"/>
    <w:numStyleLink w:val="Lijststijl"/>
  </w:abstractNum>
  <w:abstractNum w:abstractNumId="27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9A2CA4"/>
    <w:multiLevelType w:val="hybridMultilevel"/>
    <w:tmpl w:val="96D26FD0"/>
    <w:lvl w:ilvl="0" w:tplc="01E64B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5"/>
  </w:num>
  <w:num w:numId="16">
    <w:abstractNumId w:val="21"/>
  </w:num>
  <w:num w:numId="17">
    <w:abstractNumId w:val="8"/>
  </w:num>
  <w:num w:numId="18">
    <w:abstractNumId w:val="18"/>
  </w:num>
  <w:num w:numId="19">
    <w:abstractNumId w:val="29"/>
  </w:num>
  <w:num w:numId="20">
    <w:abstractNumId w:val="12"/>
  </w:num>
  <w:num w:numId="21">
    <w:abstractNumId w:val="20"/>
  </w:num>
  <w:num w:numId="22">
    <w:abstractNumId w:val="22"/>
  </w:num>
  <w:num w:numId="23">
    <w:abstractNumId w:val="16"/>
  </w:num>
  <w:num w:numId="24">
    <w:abstractNumId w:val="25"/>
  </w:num>
  <w:num w:numId="25">
    <w:abstractNumId w:val="24"/>
  </w:num>
  <w:num w:numId="26">
    <w:abstractNumId w:val="6"/>
  </w:num>
  <w:num w:numId="27">
    <w:abstractNumId w:val="13"/>
  </w:num>
  <w:num w:numId="28">
    <w:abstractNumId w:val="19"/>
  </w:num>
  <w:num w:numId="29">
    <w:abstractNumId w:val="4"/>
  </w:num>
  <w:num w:numId="30">
    <w:abstractNumId w:val="23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B8C"/>
    <w:rsid w:val="000D1D80"/>
    <w:rsid w:val="000D60B4"/>
    <w:rsid w:val="000E1F3B"/>
    <w:rsid w:val="00190BDF"/>
    <w:rsid w:val="001D6F03"/>
    <w:rsid w:val="00241548"/>
    <w:rsid w:val="00266832"/>
    <w:rsid w:val="00280AF2"/>
    <w:rsid w:val="002A6578"/>
    <w:rsid w:val="002B1092"/>
    <w:rsid w:val="002C1F01"/>
    <w:rsid w:val="002E0FD2"/>
    <w:rsid w:val="0030599D"/>
    <w:rsid w:val="00372134"/>
    <w:rsid w:val="0038549E"/>
    <w:rsid w:val="003C4BF2"/>
    <w:rsid w:val="003D27FB"/>
    <w:rsid w:val="0040142D"/>
    <w:rsid w:val="00403376"/>
    <w:rsid w:val="0040571B"/>
    <w:rsid w:val="00427880"/>
    <w:rsid w:val="00447E3B"/>
    <w:rsid w:val="00450447"/>
    <w:rsid w:val="004B0EA1"/>
    <w:rsid w:val="004D766D"/>
    <w:rsid w:val="00560087"/>
    <w:rsid w:val="0059482C"/>
    <w:rsid w:val="005A4FBE"/>
    <w:rsid w:val="005D2CF1"/>
    <w:rsid w:val="005D5BF5"/>
    <w:rsid w:val="005E046F"/>
    <w:rsid w:val="005E0BD8"/>
    <w:rsid w:val="006006F5"/>
    <w:rsid w:val="00605698"/>
    <w:rsid w:val="00666890"/>
    <w:rsid w:val="006A2D0D"/>
    <w:rsid w:val="006D02D3"/>
    <w:rsid w:val="006D2E66"/>
    <w:rsid w:val="006F42D7"/>
    <w:rsid w:val="0071442F"/>
    <w:rsid w:val="0073653F"/>
    <w:rsid w:val="007521EF"/>
    <w:rsid w:val="00754782"/>
    <w:rsid w:val="007664EE"/>
    <w:rsid w:val="00771F9B"/>
    <w:rsid w:val="007F4AEA"/>
    <w:rsid w:val="00826E31"/>
    <w:rsid w:val="00837B5F"/>
    <w:rsid w:val="0088501B"/>
    <w:rsid w:val="008E3581"/>
    <w:rsid w:val="008E48C3"/>
    <w:rsid w:val="008E79D9"/>
    <w:rsid w:val="00905289"/>
    <w:rsid w:val="009C5CF5"/>
    <w:rsid w:val="009C7B98"/>
    <w:rsid w:val="00A22756"/>
    <w:rsid w:val="00A32591"/>
    <w:rsid w:val="00A77ABF"/>
    <w:rsid w:val="00A863E9"/>
    <w:rsid w:val="00B022C4"/>
    <w:rsid w:val="00B43601"/>
    <w:rsid w:val="00B559E9"/>
    <w:rsid w:val="00B617AD"/>
    <w:rsid w:val="00B678C9"/>
    <w:rsid w:val="00B71622"/>
    <w:rsid w:val="00B72222"/>
    <w:rsid w:val="00B80650"/>
    <w:rsid w:val="00BD78FB"/>
    <w:rsid w:val="00C36FAA"/>
    <w:rsid w:val="00C85BA2"/>
    <w:rsid w:val="00CA55CC"/>
    <w:rsid w:val="00CB1B8C"/>
    <w:rsid w:val="00DA3555"/>
    <w:rsid w:val="00DD57DD"/>
    <w:rsid w:val="00E54866"/>
    <w:rsid w:val="00EC7906"/>
    <w:rsid w:val="00ED7AB9"/>
    <w:rsid w:val="00EE5BBE"/>
    <w:rsid w:val="00F50F9C"/>
    <w:rsid w:val="00F65492"/>
    <w:rsid w:val="00FB0705"/>
    <w:rsid w:val="00FC39C0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B165B"/>
  <w15:docId w15:val="{165AAD38-FB02-48BD-922C-E3E493D0F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617AD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Cs w:val="20"/>
      <w:lang w:val="nl"/>
    </w:rPr>
  </w:style>
  <w:style w:type="paragraph" w:styleId="Kop1">
    <w:name w:val="heading 1"/>
    <w:basedOn w:val="Standaard"/>
    <w:next w:val="Standaard"/>
    <w:link w:val="Kop1Char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styleId="Paginanummer">
    <w:name w:val="page number"/>
    <w:basedOn w:val="Standaardalinea-lettertype"/>
    <w:rsid w:val="00CB1B8C"/>
  </w:style>
  <w:style w:type="paragraph" w:customStyle="1" w:styleId="Dokument1">
    <w:name w:val="Dokument 1"/>
    <w:rsid w:val="00CB1B8C"/>
    <w:pPr>
      <w:keepNext/>
      <w:keepLines/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Univers" w:eastAsia="Times New Roman" w:hAnsi="Univers" w:cs="Times New Roman"/>
      <w:sz w:val="22"/>
      <w:szCs w:val="20"/>
      <w:lang w:val="en-US"/>
    </w:rPr>
  </w:style>
  <w:style w:type="paragraph" w:customStyle="1" w:styleId="Normaalweb1">
    <w:name w:val="Normaal (web)1"/>
    <w:basedOn w:val="Standaard"/>
    <w:rsid w:val="00CB1B8C"/>
    <w:pPr>
      <w:spacing w:before="100" w:after="100"/>
    </w:pPr>
    <w:rPr>
      <w:rFonts w:ascii="Arial Unicode MS" w:eastAsia="Arial Unicode MS"/>
      <w:sz w:val="24"/>
      <w:lang w:val="en-GB"/>
    </w:rPr>
  </w:style>
  <w:style w:type="character" w:customStyle="1" w:styleId="HTML-schrijfmachine1">
    <w:name w:val="HTML-schrijfmachine1"/>
    <w:rsid w:val="00CB1B8C"/>
    <w:rPr>
      <w:rFonts w:ascii="Arial Unicode MS" w:eastAsia="Arial Unicode MS"/>
      <w:sz w:val="20"/>
    </w:rPr>
  </w:style>
  <w:style w:type="paragraph" w:styleId="Plattetekst">
    <w:name w:val="Body Text"/>
    <w:basedOn w:val="Standaard"/>
    <w:link w:val="PlattetekstChar"/>
    <w:rsid w:val="00CB1B8C"/>
    <w:pPr>
      <w:tabs>
        <w:tab w:val="left" w:pos="-1440"/>
        <w:tab w:val="left" w:pos="-720"/>
        <w:tab w:val="left" w:pos="0"/>
        <w:tab w:val="left" w:pos="576"/>
        <w:tab w:val="left" w:pos="864"/>
        <w:tab w:val="left" w:pos="1152"/>
        <w:tab w:val="left" w:pos="1440"/>
        <w:tab w:val="left" w:pos="1728"/>
        <w:tab w:val="left" w:pos="2016"/>
        <w:tab w:val="left" w:pos="2304"/>
        <w:tab w:val="left" w:pos="2592"/>
        <w:tab w:val="left" w:pos="2880"/>
        <w:tab w:val="left" w:pos="3168"/>
        <w:tab w:val="left" w:pos="3456"/>
        <w:tab w:val="left" w:pos="3744"/>
        <w:tab w:val="left" w:pos="4032"/>
        <w:tab w:val="left" w:pos="4320"/>
        <w:tab w:val="left" w:pos="4608"/>
        <w:tab w:val="left" w:pos="4896"/>
        <w:tab w:val="left" w:pos="5184"/>
        <w:tab w:val="left" w:pos="5472"/>
        <w:tab w:val="left" w:pos="5760"/>
      </w:tabs>
    </w:pPr>
    <w:rPr>
      <w:rFonts w:ascii="Arial" w:hAnsi="Arial"/>
      <w:b/>
      <w:lang w:val="nl-NL"/>
    </w:rPr>
  </w:style>
  <w:style w:type="character" w:customStyle="1" w:styleId="PlattetekstChar">
    <w:name w:val="Platte tekst Char"/>
    <w:basedOn w:val="Standaardalinea-lettertype"/>
    <w:link w:val="Plattetekst"/>
    <w:rsid w:val="00CB1B8C"/>
    <w:rPr>
      <w:rFonts w:ascii="Arial" w:eastAsia="Times New Roman" w:hAnsi="Arial" w:cs="Times New Roman"/>
      <w:b/>
      <w:sz w:val="20"/>
      <w:szCs w:val="20"/>
    </w:rPr>
  </w:style>
  <w:style w:type="character" w:styleId="Verwijzingopmerking">
    <w:name w:val="annotation reference"/>
    <w:semiHidden/>
    <w:rsid w:val="00CB1B8C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CB1B8C"/>
  </w:style>
  <w:style w:type="character" w:customStyle="1" w:styleId="TekstopmerkingChar">
    <w:name w:val="Tekst opmerking Char"/>
    <w:basedOn w:val="Standaardalinea-lettertype"/>
    <w:link w:val="Tekstopmerking"/>
    <w:semiHidden/>
    <w:rsid w:val="00CB1B8C"/>
    <w:rPr>
      <w:rFonts w:ascii="Times New Roman" w:eastAsia="Times New Roman" w:hAnsi="Times New Roman" w:cs="Times New Roman"/>
      <w:sz w:val="20"/>
      <w:szCs w:val="20"/>
      <w:lang w:val="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CB1B8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CB1B8C"/>
    <w:rPr>
      <w:rFonts w:ascii="Times New Roman" w:eastAsia="Times New Roman" w:hAnsi="Times New Roman" w:cs="Times New Roman"/>
      <w:b/>
      <w:bCs/>
      <w:sz w:val="20"/>
      <w:szCs w:val="20"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8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580"/>
    <w:rsid w:val="00711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8D032FD64E7A4249BAE097DC7848F2BF">
    <w:name w:val="8D032FD64E7A4249BAE097DC7848F2BF"/>
    <w:rsid w:val="00711580"/>
  </w:style>
  <w:style w:type="paragraph" w:customStyle="1" w:styleId="FADB95655386402196DAA7E83840D17D">
    <w:name w:val="FADB95655386402196DAA7E83840D17D"/>
    <w:rsid w:val="007115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apport" ma:contentTypeID="0x010100FD61BF4506FB2A409346F464310142F90600EC3031071741BD47A5DF35E7F4D256FB" ma:contentTypeVersion="18" ma:contentTypeDescription="RWS rapport zonder workflow" ma:contentTypeScope="" ma:versionID="4172f7d4d7ab4bbc58dc230221622d0a">
  <xsd:schema xmlns:xsd="http://www.w3.org/2001/XMLSchema" xmlns:p="http://schemas.microsoft.com/office/2006/metadata/properties" xmlns:ns2="http://schemas.microsoft.com/sharepoint/v3/fields" xmlns:ns3="93331081-eed1-4b52-85f9-6ed5102967d8" targetNamespace="http://schemas.microsoft.com/office/2006/metadata/properties" ma:root="true" ma:fieldsID="e15f17f680ff3d88e5f0e2621cd90ff4" ns2:_="" ns3:_="">
    <xsd:import namespace="http://schemas.microsoft.com/sharepoint/v3/fields"/>
    <xsd:import namespace="93331081-eed1-4b52-85f9-6ed5102967d8"/>
    <xsd:element name="properties">
      <xsd:complexType>
        <xsd:sequence>
          <xsd:element name="documentManagement">
            <xsd:complexType>
              <xsd:all>
                <xsd:element ref="ns3:Publicatie_x0020_datum" minOccurs="0"/>
                <xsd:element ref="ns3:Samenvatting" minOccurs="0"/>
                <xsd:element ref="ns3:Document_x0020_status12"/>
                <xsd:element ref="ns2:_Publisher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13" nillable="true" ma:displayName="Uitgever" ma:description="De persoon, organisatie of service die deze bron heeft gepubliceerd" ma:internalName="_Publisher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Publicatie_x0020_datum" ma:index="3" nillable="true" ma:displayName="Publicatie datum" ma:default="[today]" ma:description="Datum van vandaag, indien anders aanpassen" ma:format="DateOnly" ma:internalName="Publicatie_x0020_datum">
      <xsd:simpleType>
        <xsd:restriction base="dms:DateTime"/>
      </xsd:simpleType>
    </xsd:element>
    <xsd:element name="Samenvatting" ma:index="4" nillable="true" ma:displayName="Samenvatting" ma:default="" ma:description="Geef hier een korte omschrijving van de inhoud op" ma:internalName="Samenvatting">
      <xsd:simpleType>
        <xsd:restriction base="dms:Note"/>
      </xsd:simpleType>
    </xsd:element>
    <xsd:element name="Document_x0020_status12" ma:index="10" ma:displayName="Document status" ma:format="Dropdown" ma:internalName="Document_x0020_status12">
      <xsd:simpleType>
        <xsd:restriction base="dms:Choice">
          <xsd:enumeration value="Concept"/>
          <xsd:enumeration value="Definitief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axOccurs="1" ma:index="2" ma:displayName="Auteur"/>
        <xsd:element ref="dcterms:created" minOccurs="0" maxOccurs="1"/>
        <xsd:element ref="dc:identifier" minOccurs="0" maxOccurs="1"/>
        <xsd:element name="contentType" minOccurs="0" maxOccurs="1" type="xsd:string" ma:index="9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 ma:index="5" ma:displayName="Trefwoorden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Document_x0020_status12 xmlns="93331081-eed1-4b52-85f9-6ed5102967d8">Concept</Document_x0020_status12>
    <_Publisher xmlns="http://schemas.microsoft.com/sharepoint/v3/fields" xsi:nil="true"/>
    <Samenvatting xmlns="93331081-eed1-4b52-85f9-6ed5102967d8">Inschrijvingsstaat gesplitst per perceel, inclusief uitvraag naar meerkosten waarnemer/camera/andere meetapparatuur per dag. En de kosten van een wegafzetting. 
Inclusief verwerking van opmerkingen van Remco Zaal. </Samenvatting>
    <Publicatie_x0020_datum xmlns="93331081-eed1-4b52-85f9-6ed5102967d8">2019-05-14T22:00:00+00:00</Publicatie_x0020_datum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9F767-45DD-47BC-AF7F-ACB3035B10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64566B-369B-4FAA-82AD-A74CDD4C6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93331081-eed1-4b52-85f9-6ed5102967d8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3470FCB-8011-45F8-BC9B-C3EFCBF3277F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93331081-eed1-4b52-85f9-6ed5102967d8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0175F34-30ED-452C-826B-A88BC12C5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11</Pages>
  <Words>2084</Words>
  <Characters>11464</Characters>
  <Application>Microsoft Office Word</Application>
  <DocSecurity>0</DocSecurity>
  <Lines>95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31148957 - Bijlage I - Inschrijvingsstaat - Verkeerstelling MN WNN 2019-2021 - Perceel WNN</vt:lpstr>
    </vt:vector>
  </TitlesOfParts>
  <Company>Rijkswaterstaat</Company>
  <LinksUpToDate>false</LinksUpToDate>
  <CharactersWithSpaces>13521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31148957 - Bijlage I - Inschrijvingsstaat - Verkeerstelling MN WNN 2019-2021 - Perceel WNN</dc:title>
  <dc:creator>Beelen, Viktor (WNN)</dc:creator>
  <cp:lastModifiedBy>Bruin-Rietveld, Alice de (GPO)</cp:lastModifiedBy>
  <cp:revision>12</cp:revision>
  <cp:lastPrinted>2019-05-29T07:07:00Z</cp:lastPrinted>
  <dcterms:created xsi:type="dcterms:W3CDTF">2023-03-06T10:37:00Z</dcterms:created>
  <dcterms:modified xsi:type="dcterms:W3CDTF">2023-07-12T10:58:00Z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0x010100FD61BF4506FB2A409346F464310142F90600EC3031071741BD47A5DF35E7F4D256FB</vt:lpwstr>
  </property>
</Properties>
</file>